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Приложение №5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к договору строительного подряда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№ от «» 2023 г.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88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650"/>
        <w:gridCol w:w="141"/>
        <w:gridCol w:w="284"/>
        <w:gridCol w:w="709"/>
        <w:gridCol w:w="141"/>
        <w:gridCol w:w="142"/>
        <w:gridCol w:w="850"/>
        <w:gridCol w:w="5954"/>
        <w:gridCol w:w="425"/>
        <w:gridCol w:w="992"/>
      </w:tblGrid>
      <w:tr w:rsidR="00730426" w:rsidRPr="00730426" w:rsidTr="000351B1">
        <w:trPr>
          <w:cantSplit/>
          <w:trHeight w:val="135"/>
        </w:trPr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20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78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Генподрядчик (Подрядчик)</w:t>
            </w:r>
          </w:p>
        </w:tc>
        <w:tc>
          <w:tcPr>
            <w:tcW w:w="70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  <w:t xml:space="preserve">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1784" w:type="dxa"/>
            <w:gridSpan w:val="4"/>
            <w:vMerge/>
            <w:tcBorders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Субподрядчик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Объект</w:t>
            </w:r>
          </w:p>
        </w:tc>
        <w:tc>
          <w:tcPr>
            <w:tcW w:w="9638" w:type="dxa"/>
            <w:gridSpan w:val="9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57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  <w:bottom w:val="nil"/>
            </w:tcBorders>
          </w:tcPr>
          <w:p w:rsidR="00730426" w:rsidRPr="00730426" w:rsidRDefault="00730426" w:rsidP="00730426">
            <w:pPr>
              <w:spacing w:after="0" w:line="240" w:lineRule="auto"/>
              <w:ind w:firstLine="20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(наименование,  адрес)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Часть объекта </w:t>
            </w:r>
          </w:p>
        </w:tc>
        <w:tc>
          <w:tcPr>
            <w:tcW w:w="921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92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firstLine="20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2067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Договор подряда (субподряда) </w:t>
            </w:r>
          </w:p>
        </w:tc>
        <w:tc>
          <w:tcPr>
            <w:tcW w:w="8221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9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firstLine="1735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(дата, номер)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Источник финансирования</w:t>
            </w:r>
          </w:p>
        </w:tc>
        <w:tc>
          <w:tcPr>
            <w:tcW w:w="8363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</w:tr>
    </w:tbl>
    <w:p w:rsidR="00730426" w:rsidRPr="00730426" w:rsidRDefault="00730426" w:rsidP="00730426">
      <w:pPr>
        <w:spacing w:after="0" w:line="247" w:lineRule="auto"/>
        <w:jc w:val="center"/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  <w:t>Ведомость</w:t>
      </w:r>
    </w:p>
    <w:p w:rsidR="00730426" w:rsidRPr="00730426" w:rsidRDefault="00730426" w:rsidP="00730426">
      <w:pPr>
        <w:spacing w:after="0" w:line="247" w:lineRule="auto"/>
        <w:jc w:val="center"/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  <w:t xml:space="preserve"> фактически выполненных </w:t>
      </w:r>
      <w:proofErr w:type="gramStart"/>
      <w:r w:rsidRPr="00730426"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  <w:t>строительно- монтажных</w:t>
      </w:r>
      <w:proofErr w:type="gramEnd"/>
      <w:r w:rsidRPr="00730426">
        <w:rPr>
          <w:rFonts w:ascii="Times New Roman" w:eastAsia="Arial Unicode MS" w:hAnsi="Times New Roman" w:cs="Times New Roman"/>
          <w:b/>
          <w:color w:val="000000"/>
          <w:sz w:val="16"/>
          <w:szCs w:val="16"/>
          <w:lang w:eastAsia="ru-RU"/>
        </w:rPr>
        <w:t xml:space="preserve"> (пусконаладочных)  работ.</w:t>
      </w:r>
    </w:p>
    <w:p w:rsidR="00730426" w:rsidRPr="00730426" w:rsidRDefault="00730426" w:rsidP="0073042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  <w:t>за ____________</w:t>
      </w: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u w:val="single"/>
          <w:lang w:eastAsia="ru-RU"/>
        </w:rPr>
        <w:t xml:space="preserve"> 202__</w:t>
      </w: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  <w:t xml:space="preserve"> года </w:t>
      </w:r>
    </w:p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12"/>
          <w:szCs w:val="12"/>
          <w:lang w:eastAsia="ru-RU"/>
        </w:rPr>
      </w:pPr>
    </w:p>
    <w:tbl>
      <w:tblPr>
        <w:tblW w:w="1036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"/>
        <w:gridCol w:w="425"/>
        <w:gridCol w:w="767"/>
        <w:gridCol w:w="2286"/>
        <w:gridCol w:w="709"/>
        <w:gridCol w:w="709"/>
        <w:gridCol w:w="850"/>
        <w:gridCol w:w="851"/>
        <w:gridCol w:w="709"/>
        <w:gridCol w:w="992"/>
        <w:gridCol w:w="709"/>
        <w:gridCol w:w="992"/>
      </w:tblGrid>
      <w:tr w:rsidR="00730426" w:rsidRPr="00730426" w:rsidTr="000351B1">
        <w:trPr>
          <w:cantSplit/>
          <w:trHeight w:val="61"/>
          <w:tblHeader/>
        </w:trPr>
        <w:tc>
          <w:tcPr>
            <w:tcW w:w="791" w:type="dxa"/>
            <w:gridSpan w:val="2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Номер</w:t>
            </w:r>
          </w:p>
        </w:tc>
        <w:tc>
          <w:tcPr>
            <w:tcW w:w="767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Обоснование</w:t>
            </w:r>
          </w:p>
        </w:tc>
        <w:tc>
          <w:tcPr>
            <w:tcW w:w="2286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видов работ и материальных  ресурсов</w:t>
            </w:r>
          </w:p>
        </w:tc>
        <w:tc>
          <w:tcPr>
            <w:tcW w:w="709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u w:val="single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 xml:space="preserve">Единица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u w:val="single"/>
                <w:lang w:eastAsia="ru-RU"/>
              </w:rPr>
              <w:t>измерения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u w:val="single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Количество</w:t>
            </w:r>
          </w:p>
        </w:tc>
        <w:tc>
          <w:tcPr>
            <w:tcW w:w="709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Трудо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-затраты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, человеко-часы</w:t>
            </w:r>
          </w:p>
        </w:tc>
        <w:tc>
          <w:tcPr>
            <w:tcW w:w="5103" w:type="dxa"/>
            <w:gridSpan w:val="6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Стоимость: единица измерения / всего, руб.</w:t>
            </w:r>
          </w:p>
        </w:tc>
      </w:tr>
      <w:tr w:rsidR="00730426" w:rsidRPr="00730426" w:rsidTr="000351B1">
        <w:trPr>
          <w:cantSplit/>
          <w:trHeight w:val="173"/>
          <w:tblHeader/>
        </w:trPr>
        <w:tc>
          <w:tcPr>
            <w:tcW w:w="366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val="en-US" w:eastAsia="ru-RU"/>
              </w:rPr>
              <w:t>/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п</w:t>
            </w:r>
          </w:p>
        </w:tc>
        <w:tc>
          <w:tcPr>
            <w:tcW w:w="425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пози-ции</w:t>
            </w:r>
            <w:proofErr w:type="spellEnd"/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 xml:space="preserve"> по смете</w:t>
            </w:r>
          </w:p>
        </w:tc>
        <w:tc>
          <w:tcPr>
            <w:tcW w:w="767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заработная плата  рабочих</w:t>
            </w:r>
          </w:p>
        </w:tc>
        <w:tc>
          <w:tcPr>
            <w:tcW w:w="1560" w:type="dxa"/>
            <w:gridSpan w:val="2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эксплуатация машин</w:t>
            </w:r>
          </w:p>
        </w:tc>
        <w:tc>
          <w:tcPr>
            <w:tcW w:w="992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материальные ресурсы</w:t>
            </w:r>
          </w:p>
        </w:tc>
        <w:tc>
          <w:tcPr>
            <w:tcW w:w="709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тран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c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порт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общая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 xml:space="preserve"> стоимость</w:t>
            </w:r>
          </w:p>
        </w:tc>
      </w:tr>
      <w:tr w:rsidR="00730426" w:rsidRPr="00730426" w:rsidTr="000351B1">
        <w:trPr>
          <w:cantSplit/>
          <w:trHeight w:val="235"/>
          <w:tblHeader/>
        </w:trPr>
        <w:tc>
          <w:tcPr>
            <w:tcW w:w="36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67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 xml:space="preserve">в том числе 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заработнаяплата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57"/>
          <w:tblHeader/>
        </w:trPr>
        <w:tc>
          <w:tcPr>
            <w:tcW w:w="36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67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28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eastAsia="ru-RU"/>
              </w:rPr>
              <w:t>12</w:t>
            </w:r>
          </w:p>
        </w:tc>
      </w:tr>
      <w:tr w:rsidR="00730426" w:rsidRPr="00730426" w:rsidTr="000351B1">
        <w:trPr>
          <w:cantSplit/>
          <w:trHeight w:val="61"/>
          <w:tblHeader/>
        </w:trPr>
        <w:tc>
          <w:tcPr>
            <w:tcW w:w="10365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6"/>
                <w:szCs w:val="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366" w:type="dxa"/>
            <w:vMerge w:val="restart"/>
          </w:tcPr>
          <w:p w:rsidR="00730426" w:rsidRPr="00730426" w:rsidRDefault="00730426" w:rsidP="00730426">
            <w:pPr>
              <w:numPr>
                <w:ilvl w:val="0"/>
                <w:numId w:val="38"/>
              </w:numPr>
              <w:autoSpaceDE w:val="0"/>
              <w:autoSpaceDN w:val="0"/>
              <w:spacing w:before="60" w:after="0" w:line="240" w:lineRule="auto"/>
              <w:ind w:left="300" w:right="-57" w:hanging="3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425" w:type="dxa"/>
            <w:vMerge w:val="restart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0.</w:t>
            </w:r>
          </w:p>
        </w:tc>
        <w:tc>
          <w:tcPr>
            <w:tcW w:w="767" w:type="dxa"/>
            <w:vMerge w:val="restart"/>
          </w:tcPr>
          <w:p w:rsidR="00730426" w:rsidRPr="00730426" w:rsidRDefault="00730426" w:rsidP="00730426">
            <w:pPr>
              <w:spacing w:before="60" w:after="0" w:line="240" w:lineRule="auto"/>
              <w:ind w:left="-113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before="60" w:after="0" w:line="240" w:lineRule="auto"/>
              <w:ind w:left="-113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0"/>
                <w:szCs w:val="10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  <w:t xml:space="preserve"> </w:t>
            </w:r>
          </w:p>
        </w:tc>
        <w:tc>
          <w:tcPr>
            <w:tcW w:w="2286" w:type="dxa"/>
            <w:vMerge w:val="restart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709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709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u w:val="single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36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67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86" w:type="dxa"/>
            <w:vMerge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851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en-US" w:eastAsia="ru-RU"/>
              </w:rPr>
            </w:pP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48"/>
        </w:trPr>
        <w:tc>
          <w:tcPr>
            <w:tcW w:w="10365" w:type="dxa"/>
            <w:gridSpan w:val="12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6"/>
                <w:szCs w:val="6"/>
                <w:lang w:val="en-US" w:eastAsia="ru-RU"/>
              </w:rPr>
            </w:pP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284"/>
        </w:trPr>
        <w:tc>
          <w:tcPr>
            <w:tcW w:w="366" w:type="dxa"/>
            <w:tcBorders>
              <w:right w:val="nil"/>
            </w:tcBorders>
          </w:tcPr>
          <w:p w:rsidR="00730426" w:rsidRPr="00730426" w:rsidRDefault="00730426" w:rsidP="00730426">
            <w:pPr>
              <w:spacing w:before="60" w:after="12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OLE_LINK1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87" w:type="dxa"/>
            <w:gridSpan w:val="4"/>
            <w:tcBorders>
              <w:left w:val="nil"/>
            </w:tcBorders>
          </w:tcPr>
          <w:p w:rsidR="00730426" w:rsidRPr="00730426" w:rsidRDefault="00730426" w:rsidP="00730426">
            <w:pPr>
              <w:spacing w:before="60" w:after="0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ИТОГО прямые затраты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850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851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113"/>
        </w:trPr>
        <w:tc>
          <w:tcPr>
            <w:tcW w:w="366" w:type="dxa"/>
            <w:tcBorders>
              <w:bottom w:val="nil"/>
              <w:righ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7" w:type="dxa"/>
            <w:gridSpan w:val="4"/>
            <w:tcBorders>
              <w:left w:val="nil"/>
              <w:bottom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113"/>
        </w:trPr>
        <w:tc>
          <w:tcPr>
            <w:tcW w:w="366" w:type="dxa"/>
            <w:tcBorders>
              <w:top w:val="nil"/>
              <w:righ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" w:name="OLE_LINK2"/>
            <w:bookmarkEnd w:id="0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187" w:type="dxa"/>
            <w:gridSpan w:val="4"/>
            <w:tcBorders>
              <w:top w:val="nil"/>
              <w:lef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материалы заказчика</w:t>
            </w:r>
          </w:p>
        </w:tc>
        <w:tc>
          <w:tcPr>
            <w:tcW w:w="709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709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709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</w:tr>
      <w:bookmarkEnd w:id="1"/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113"/>
        </w:trPr>
        <w:tc>
          <w:tcPr>
            <w:tcW w:w="366" w:type="dxa"/>
            <w:tcBorders>
              <w:righ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187" w:type="dxa"/>
            <w:gridSpan w:val="4"/>
            <w:tcBorders>
              <w:left w:val="nil"/>
            </w:tcBorders>
          </w:tcPr>
          <w:p w:rsidR="00730426" w:rsidRPr="00730426" w:rsidRDefault="00730426" w:rsidP="00730426">
            <w:pPr>
              <w:spacing w:before="60"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материалы подрядчика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850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851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before="60"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0.00</w:t>
            </w:r>
          </w:p>
        </w:tc>
        <w:tc>
          <w:tcPr>
            <w:tcW w:w="709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  <w:t>x</w:t>
            </w:r>
          </w:p>
        </w:tc>
      </w:tr>
      <w:tr w:rsidR="00730426" w:rsidRPr="00730426" w:rsidTr="000351B1">
        <w:tblPrEx>
          <w:tblBorders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366" w:type="dxa"/>
            <w:vAlign w:val="center"/>
          </w:tcPr>
          <w:p w:rsidR="00730426" w:rsidRPr="00730426" w:rsidRDefault="00730426" w:rsidP="00730426">
            <w:pPr>
              <w:spacing w:before="40" w:after="4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val="en-US" w:eastAsia="ru-RU"/>
              </w:rPr>
              <w:t xml:space="preserve"> </w:t>
            </w:r>
          </w:p>
        </w:tc>
        <w:tc>
          <w:tcPr>
            <w:tcW w:w="9999" w:type="dxa"/>
            <w:gridSpan w:val="11"/>
          </w:tcPr>
          <w:p w:rsidR="00730426" w:rsidRPr="00730426" w:rsidRDefault="00730426" w:rsidP="00730426">
            <w:pPr>
              <w:spacing w:before="40" w:after="40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 прописью 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</w:p>
        </w:tc>
      </w:tr>
    </w:tbl>
    <w:p w:rsidR="00730426" w:rsidRPr="00730426" w:rsidRDefault="00730426" w:rsidP="00730426">
      <w:pPr>
        <w:spacing w:before="60" w:after="60" w:line="240" w:lineRule="auto"/>
        <w:ind w:firstLine="284"/>
        <w:rPr>
          <w:rFonts w:ascii="Times New Roman" w:eastAsia="Arial Unicode MS" w:hAnsi="Times New Roman" w:cs="Times New Roman"/>
          <w:bCs/>
          <w:i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iCs/>
          <w:color w:val="000000"/>
          <w:sz w:val="16"/>
          <w:szCs w:val="16"/>
          <w:lang w:eastAsia="ru-RU"/>
        </w:rPr>
        <w:t>Качество работ соответствует требованиям технических нормативных правовых актов.</w:t>
      </w:r>
    </w:p>
    <w:tbl>
      <w:tblPr>
        <w:tblW w:w="10553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116"/>
        <w:gridCol w:w="122"/>
        <w:gridCol w:w="979"/>
        <w:gridCol w:w="1899"/>
        <w:gridCol w:w="851"/>
        <w:gridCol w:w="935"/>
        <w:gridCol w:w="190"/>
        <w:gridCol w:w="236"/>
        <w:gridCol w:w="236"/>
        <w:gridCol w:w="236"/>
        <w:gridCol w:w="945"/>
        <w:gridCol w:w="1702"/>
        <w:gridCol w:w="900"/>
        <w:gridCol w:w="375"/>
        <w:gridCol w:w="457"/>
        <w:gridCol w:w="138"/>
        <w:gridCol w:w="236"/>
      </w:tblGrid>
      <w:tr w:rsidR="00730426" w:rsidRPr="00730426" w:rsidTr="000351B1">
        <w:trPr>
          <w:gridAfter w:val="2"/>
          <w:wAfter w:w="374" w:type="dxa"/>
          <w:cantSplit/>
          <w:trHeight w:val="207"/>
        </w:trPr>
        <w:tc>
          <w:tcPr>
            <w:tcW w:w="5328" w:type="dxa"/>
            <w:gridSpan w:val="8"/>
            <w:vAlign w:val="center"/>
          </w:tcPr>
          <w:p w:rsidR="00730426" w:rsidRPr="00730426" w:rsidRDefault="00730426" w:rsidP="00730426">
            <w:pPr>
              <w:keepNext/>
              <w:autoSpaceDE w:val="0"/>
              <w:autoSpaceDN w:val="0"/>
              <w:spacing w:after="0" w:line="240" w:lineRule="auto"/>
              <w:ind w:left="-57"/>
              <w:outlineLvl w:val="2"/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t>Сдал</w:t>
            </w:r>
          </w:p>
        </w:tc>
        <w:tc>
          <w:tcPr>
            <w:tcW w:w="23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Принял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1217" w:type="dxa"/>
            <w:gridSpan w:val="3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Генподрядчик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(Подрядчик)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(Субподрядчик)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(Генподрядчик)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gridAfter w:val="2"/>
          <w:wAfter w:w="374" w:type="dxa"/>
        </w:trPr>
        <w:tc>
          <w:tcPr>
            <w:tcW w:w="1217" w:type="dxa"/>
            <w:gridSpan w:val="3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Дата подписания   « ____ » ________________ 20 ___ г.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Дата подписания   « ____ » ________________ 20 ___ г.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before="12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Документы для рассмотрения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Заказчиком (Генподрядчиком)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before="12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before="120"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Документы от Заказчика (Генподрядчика)</w:t>
            </w:r>
          </w:p>
          <w:p w:rsidR="00730426" w:rsidRPr="00730426" w:rsidRDefault="00730426" w:rsidP="00730426">
            <w:pPr>
              <w:spacing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Подрядчиком (Субподрядчиком)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261" w:right="-57" w:hanging="261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</w:tr>
      <w:tr w:rsidR="00730426" w:rsidRPr="00730426" w:rsidTr="000351B1">
        <w:trPr>
          <w:cantSplit/>
        </w:trPr>
        <w:tc>
          <w:tcPr>
            <w:tcW w:w="238" w:type="dxa"/>
            <w:gridSpan w:val="2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</w:trPr>
        <w:tc>
          <w:tcPr>
            <w:tcW w:w="238" w:type="dxa"/>
            <w:gridSpan w:val="2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5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7" w:type="dxa"/>
            <w:gridSpan w:val="6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gridBefore w:val="1"/>
          <w:gridAfter w:val="3"/>
          <w:wBefore w:w="116" w:type="dxa"/>
          <w:wAfter w:w="831" w:type="dxa"/>
        </w:trPr>
        <w:tc>
          <w:tcPr>
            <w:tcW w:w="4786" w:type="dxa"/>
            <w:gridSpan w:val="5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_____________________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sectPr w:rsidR="00730426" w:rsidRPr="00730426" w:rsidSect="00730426">
          <w:footerReference w:type="default" r:id="rId8"/>
          <w:pgSz w:w="11905" w:h="16837"/>
          <w:pgMar w:top="993" w:right="848" w:bottom="3072" w:left="1418" w:header="0" w:footer="3" w:gutter="0"/>
          <w:cols w:space="720"/>
          <w:noEndnote/>
          <w:docGrid w:linePitch="360"/>
        </w:sect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№6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730426" w:rsidRPr="00730426" w:rsidRDefault="000351B1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№</w:t>
      </w:r>
      <w:r w:rsidR="00730426"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от «»  2023 г.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82" w:tblpY="100"/>
        <w:tblW w:w="15312" w:type="dxa"/>
        <w:tblLayout w:type="fixed"/>
        <w:tblLook w:val="0000" w:firstRow="0" w:lastRow="0" w:firstColumn="0" w:lastColumn="0" w:noHBand="0" w:noVBand="0"/>
      </w:tblPr>
      <w:tblGrid>
        <w:gridCol w:w="2492"/>
        <w:gridCol w:w="10915"/>
        <w:gridCol w:w="567"/>
        <w:gridCol w:w="1338"/>
      </w:tblGrid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УНП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vMerge w:val="restart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Генподрядчик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(подрядчик)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УНП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2492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Субподрядчик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УНП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(наименование организации)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Объект</w:t>
            </w:r>
          </w:p>
        </w:tc>
        <w:tc>
          <w:tcPr>
            <w:tcW w:w="12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20" w:type="dxa"/>
            <w:gridSpan w:val="3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 w:firstLine="4545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(наименование,  адрес)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Часть объекта</w:t>
            </w:r>
          </w:p>
        </w:tc>
        <w:tc>
          <w:tcPr>
            <w:tcW w:w="12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820" w:type="dxa"/>
            <w:gridSpan w:val="3"/>
            <w:tcBorders>
              <w:top w:val="single" w:sz="4" w:space="0" w:color="auto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 w:firstLine="4545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Договор подряда (субподряда)</w:t>
            </w:r>
          </w:p>
        </w:tc>
        <w:tc>
          <w:tcPr>
            <w:tcW w:w="1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1282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firstLine="4488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(дата, номер)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2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730426" w:rsidRPr="00730426" w:rsidRDefault="00730426" w:rsidP="0073042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16"/>
          <w:szCs w:val="16"/>
          <w:lang w:val="en-US" w:eastAsia="ru-RU"/>
        </w:rPr>
      </w:pPr>
    </w:p>
    <w:p w:rsidR="00730426" w:rsidRPr="00730426" w:rsidRDefault="00730426" w:rsidP="00730426">
      <w:pPr>
        <w:spacing w:after="0" w:line="240" w:lineRule="auto"/>
        <w:ind w:left="-4344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  <w:t xml:space="preserve">А К Т СДАЧИ - ПРИЕМКИ ВЫПОЛНЕННЫХ ПУСКОНАЛАДОЧНЫХ РАБОТ № </w:t>
      </w:r>
    </w:p>
    <w:p w:rsidR="00730426" w:rsidRPr="00730426" w:rsidRDefault="00730426" w:rsidP="00730426">
      <w:pPr>
        <w:spacing w:after="0" w:line="240" w:lineRule="auto"/>
        <w:ind w:left="-4163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  <w:t>за ___________ 202__ года</w:t>
      </w:r>
    </w:p>
    <w:tbl>
      <w:tblPr>
        <w:tblpPr w:leftFromText="180" w:rightFromText="180" w:vertAnchor="text" w:horzAnchor="page" w:tblpX="1082" w:tblpY="468"/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386"/>
        <w:gridCol w:w="851"/>
        <w:gridCol w:w="992"/>
        <w:gridCol w:w="1134"/>
        <w:gridCol w:w="992"/>
        <w:gridCol w:w="1134"/>
        <w:gridCol w:w="993"/>
        <w:gridCol w:w="1134"/>
        <w:gridCol w:w="993"/>
        <w:gridCol w:w="1135"/>
      </w:tblGrid>
      <w:tr w:rsidR="00730426" w:rsidRPr="00730426" w:rsidTr="000351B1">
        <w:trPr>
          <w:trHeight w:val="184"/>
          <w:tblHeader/>
        </w:trPr>
        <w:tc>
          <w:tcPr>
            <w:tcW w:w="850" w:type="dxa"/>
            <w:vMerge w:val="restart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Обосно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вание</w:t>
            </w:r>
            <w:proofErr w:type="spellEnd"/>
            <w:proofErr w:type="gramEnd"/>
          </w:p>
        </w:tc>
        <w:tc>
          <w:tcPr>
            <w:tcW w:w="5386" w:type="dxa"/>
            <w:vMerge w:val="restart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видов работ, этапов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Объём  и стоимость в договорной (контрактной) цене, всего </w:t>
            </w:r>
          </w:p>
        </w:tc>
        <w:tc>
          <w:tcPr>
            <w:tcW w:w="4253" w:type="dxa"/>
            <w:gridSpan w:val="4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Выполнено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Остаток</w:t>
            </w:r>
          </w:p>
        </w:tc>
      </w:tr>
      <w:tr w:rsidR="00730426" w:rsidRPr="00730426" w:rsidTr="000351B1">
        <w:trPr>
          <w:trHeight w:val="183"/>
          <w:tblHeader/>
        </w:trPr>
        <w:tc>
          <w:tcPr>
            <w:tcW w:w="850" w:type="dxa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 начала строительства</w:t>
            </w:r>
          </w:p>
        </w:tc>
        <w:tc>
          <w:tcPr>
            <w:tcW w:w="2127" w:type="dxa"/>
            <w:gridSpan w:val="2"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 том числе в отчетном периоде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trHeight w:val="297"/>
          <w:tblHeader/>
        </w:trPr>
        <w:tc>
          <w:tcPr>
            <w:tcW w:w="850" w:type="dxa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  <w:vMerge/>
            <w:vAlign w:val="center"/>
          </w:tcPr>
          <w:p w:rsidR="00730426" w:rsidRPr="00730426" w:rsidRDefault="00730426" w:rsidP="00730426">
            <w:pPr>
              <w:spacing w:before="40" w:after="4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зм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Стоимость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Стоимость</w:t>
            </w: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Стоимость</w:t>
            </w: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Стоимость</w:t>
            </w:r>
          </w:p>
        </w:tc>
      </w:tr>
      <w:tr w:rsidR="00730426" w:rsidRPr="00730426" w:rsidTr="000351B1">
        <w:trPr>
          <w:tblHeader/>
        </w:trPr>
        <w:tc>
          <w:tcPr>
            <w:tcW w:w="850" w:type="dxa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</w:tcPr>
          <w:p w:rsidR="00730426" w:rsidRPr="00730426" w:rsidRDefault="00730426" w:rsidP="00730426">
            <w:pPr>
              <w:tabs>
                <w:tab w:val="left" w:pos="743"/>
                <w:tab w:val="center" w:pos="4677"/>
                <w:tab w:val="right" w:pos="9355"/>
              </w:tabs>
              <w:spacing w:after="0" w:line="240" w:lineRule="auto"/>
              <w:ind w:left="-57" w:right="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43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30426" w:rsidRPr="00730426" w:rsidTr="000351B1">
        <w:tc>
          <w:tcPr>
            <w:tcW w:w="850" w:type="dxa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386" w:type="dxa"/>
          </w:tcPr>
          <w:p w:rsidR="00730426" w:rsidRPr="00730426" w:rsidRDefault="00730426" w:rsidP="00730426">
            <w:pPr>
              <w:tabs>
                <w:tab w:val="left" w:pos="743"/>
                <w:tab w:val="center" w:pos="4677"/>
                <w:tab w:val="right" w:pos="9355"/>
              </w:tabs>
              <w:spacing w:before="40" w:after="40" w:line="240" w:lineRule="auto"/>
              <w:ind w:left="-57" w:right="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43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6236" w:type="dxa"/>
            <w:gridSpan w:val="2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8"/>
                <w:szCs w:val="8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8"/>
                <w:szCs w:val="8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Итого по неизменной договорной (контрактной) цене (с учетом прогнозного индекса цен в строительстве в нормативный период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6236" w:type="dxa"/>
            <w:gridSpan w:val="2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Сумма корректировки неизменной договорной (контрактной) цены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Всего стоимость работ по неизменной договорной (контрактной) цене с учетом суммы корректировки                                                                                                                   в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firstLine="3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 отчислений в фонды развития строительной отрасли по ставке  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firstLine="3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 налога при упрощенной системе налогообложения по ставке   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firstLine="3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Сумма НДС по ставке  20 %</w:t>
            </w:r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b/>
                <w:i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i/>
                <w:color w:val="000000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9358" w:type="dxa"/>
            <w:gridSpan w:val="9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c>
          <w:tcPr>
            <w:tcW w:w="6236" w:type="dxa"/>
            <w:gridSpan w:val="2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стоимость работ для статистической отчетности подрядчика (определяется с учетом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стоимости использованных в расчетном периоде материалов заказчика и сумм, учитываемых при расчетах за выполненные работы в связи с корректировкой неизменной договорной (контрактной) цены</w:t>
            </w:r>
            <w:proofErr w:type="gramEnd"/>
          </w:p>
        </w:tc>
        <w:tc>
          <w:tcPr>
            <w:tcW w:w="851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cantSplit/>
          <w:trHeight w:val="135"/>
        </w:trPr>
        <w:tc>
          <w:tcPr>
            <w:tcW w:w="6236" w:type="dxa"/>
            <w:gridSpan w:val="2"/>
            <w:vAlign w:val="center"/>
          </w:tcPr>
          <w:p w:rsidR="00730426" w:rsidRPr="00730426" w:rsidRDefault="00730426" w:rsidP="00730426">
            <w:pPr>
              <w:tabs>
                <w:tab w:val="left" w:pos="708"/>
                <w:tab w:val="center" w:pos="4677"/>
                <w:tab w:val="right" w:pos="9355"/>
              </w:tabs>
              <w:spacing w:before="40" w:after="4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>Сумма прописью</w:t>
            </w:r>
          </w:p>
        </w:tc>
        <w:tc>
          <w:tcPr>
            <w:tcW w:w="9358" w:type="dxa"/>
            <w:gridSpan w:val="9"/>
          </w:tcPr>
          <w:p w:rsidR="00730426" w:rsidRPr="00730426" w:rsidRDefault="00730426" w:rsidP="00730426">
            <w:pPr>
              <w:spacing w:before="40" w:after="40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>Ноль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>руб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 xml:space="preserve">. 00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>коп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 w:eastAsia="ru-RU"/>
              </w:rPr>
              <w:t>.</w:t>
            </w:r>
          </w:p>
        </w:tc>
      </w:tr>
    </w:tbl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8"/>
          <w:szCs w:val="8"/>
          <w:lang w:eastAsia="ru-RU"/>
        </w:rPr>
      </w:pPr>
    </w:p>
    <w:p w:rsidR="00730426" w:rsidRPr="00730426" w:rsidRDefault="00730426" w:rsidP="00730426">
      <w:pPr>
        <w:spacing w:before="120" w:after="120" w:line="240" w:lineRule="auto"/>
        <w:ind w:left="-3982"/>
        <w:rPr>
          <w:rFonts w:ascii="Times New Roman" w:eastAsia="Arial Unicode MS" w:hAnsi="Times New Roman" w:cs="Times New Roman"/>
          <w:bCs/>
          <w:iCs/>
          <w:color w:val="000000"/>
          <w:sz w:val="18"/>
          <w:szCs w:val="18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iCs/>
          <w:color w:val="000000"/>
          <w:sz w:val="18"/>
          <w:szCs w:val="18"/>
          <w:lang w:eastAsia="ru-RU"/>
        </w:rPr>
        <w:t>Качество работ  соответствует требованиям технических нормативных правовых актов</w:t>
      </w:r>
    </w:p>
    <w:tbl>
      <w:tblPr>
        <w:tblW w:w="13575" w:type="dxa"/>
        <w:tblInd w:w="-4163" w:type="dxa"/>
        <w:tblLayout w:type="fixed"/>
        <w:tblLook w:val="00A0" w:firstRow="1" w:lastRow="0" w:firstColumn="1" w:lastColumn="0" w:noHBand="0" w:noVBand="0"/>
      </w:tblPr>
      <w:tblGrid>
        <w:gridCol w:w="238"/>
        <w:gridCol w:w="1245"/>
        <w:gridCol w:w="2096"/>
        <w:gridCol w:w="851"/>
        <w:gridCol w:w="1124"/>
        <w:gridCol w:w="236"/>
        <w:gridCol w:w="2185"/>
        <w:gridCol w:w="236"/>
        <w:gridCol w:w="1026"/>
        <w:gridCol w:w="2161"/>
        <w:gridCol w:w="900"/>
        <w:gridCol w:w="969"/>
        <w:gridCol w:w="308"/>
      </w:tblGrid>
      <w:tr w:rsidR="00730426" w:rsidRPr="00730426" w:rsidTr="000351B1">
        <w:trPr>
          <w:cantSplit/>
          <w:trHeight w:val="319"/>
        </w:trPr>
        <w:tc>
          <w:tcPr>
            <w:tcW w:w="5790" w:type="dxa"/>
            <w:gridSpan w:val="6"/>
            <w:vAlign w:val="center"/>
          </w:tcPr>
          <w:p w:rsidR="00730426" w:rsidRPr="00730426" w:rsidRDefault="00730426" w:rsidP="00730426">
            <w:pPr>
              <w:keepNext/>
              <w:autoSpaceDE w:val="0"/>
              <w:autoSpaceDN w:val="0"/>
              <w:spacing w:after="0"/>
              <w:ind w:left="-57" w:right="-57"/>
              <w:jc w:val="center"/>
              <w:outlineLvl w:val="2"/>
              <w:rPr>
                <w:rFonts w:ascii="Times New Roman" w:eastAsia="Arial Unicode MS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Сдал</w:t>
            </w:r>
          </w:p>
        </w:tc>
        <w:tc>
          <w:tcPr>
            <w:tcW w:w="2185" w:type="dxa"/>
            <w:vAlign w:val="center"/>
          </w:tcPr>
          <w:p w:rsidR="00730426" w:rsidRPr="00730426" w:rsidRDefault="00730426" w:rsidP="00730426">
            <w:pPr>
              <w:spacing w:after="0"/>
              <w:ind w:right="-57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00" w:type="dxa"/>
            <w:gridSpan w:val="6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Принял</w:t>
            </w:r>
          </w:p>
        </w:tc>
      </w:tr>
      <w:tr w:rsidR="00730426" w:rsidRPr="00730426" w:rsidTr="000351B1">
        <w:trPr>
          <w:cantSplit/>
        </w:trPr>
        <w:tc>
          <w:tcPr>
            <w:tcW w:w="1483" w:type="dxa"/>
            <w:gridSpan w:val="2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Генподрядчик</w:t>
            </w:r>
          </w:p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(Подрядчик) (Субподрядчик)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730426" w:rsidRPr="00730426" w:rsidRDefault="00730426" w:rsidP="00730426">
            <w:pPr>
              <w:spacing w:after="0"/>
              <w:ind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gridSpan w:val="2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Заказчик</w:t>
            </w:r>
          </w:p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(Генподрядчик)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c>
          <w:tcPr>
            <w:tcW w:w="1483" w:type="dxa"/>
            <w:gridSpan w:val="2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(должность)    (подпись)    (инициалы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амилия)</w:t>
            </w: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gridSpan w:val="2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(должность)     (подпись)    (инициалы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ф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амилия)</w:t>
            </w:r>
          </w:p>
        </w:tc>
      </w:tr>
      <w:tr w:rsidR="00730426" w:rsidRPr="00730426" w:rsidTr="000351B1">
        <w:trPr>
          <w:cantSplit/>
        </w:trPr>
        <w:tc>
          <w:tcPr>
            <w:tcW w:w="5790" w:type="dxa"/>
            <w:gridSpan w:val="6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Дата подписания   « ____ » ________________ 20 ___ г.</w:t>
            </w: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0" w:type="dxa"/>
            <w:gridSpan w:val="6"/>
          </w:tcPr>
          <w:p w:rsidR="00730426" w:rsidRPr="00730426" w:rsidRDefault="00730426" w:rsidP="00730426">
            <w:pPr>
              <w:spacing w:after="0"/>
              <w:ind w:left="149" w:righ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Дата подписания   « ____ » ________________ 20 ___ г.</w:t>
            </w:r>
          </w:p>
        </w:tc>
      </w:tr>
      <w:tr w:rsidR="00730426" w:rsidRPr="00730426" w:rsidTr="000351B1">
        <w:trPr>
          <w:cantSplit/>
        </w:trPr>
        <w:tc>
          <w:tcPr>
            <w:tcW w:w="5790" w:type="dxa"/>
            <w:gridSpan w:val="6"/>
          </w:tcPr>
          <w:p w:rsidR="00730426" w:rsidRPr="00730426" w:rsidRDefault="00730426" w:rsidP="00730426">
            <w:pPr>
              <w:spacing w:before="120"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Документы для рассмотрения</w:t>
            </w:r>
          </w:p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Заказчиком (Генподрядчиком)</w:t>
            </w: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before="120"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0" w:type="dxa"/>
            <w:gridSpan w:val="6"/>
          </w:tcPr>
          <w:p w:rsidR="00730426" w:rsidRPr="00730426" w:rsidRDefault="00730426" w:rsidP="00730426">
            <w:pPr>
              <w:spacing w:before="120" w:after="0"/>
              <w:ind w:left="149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Документы от Заказчика (Генподрядчика)</w:t>
            </w:r>
          </w:p>
          <w:p w:rsidR="00730426" w:rsidRPr="00730426" w:rsidRDefault="00730426" w:rsidP="00730426">
            <w:pPr>
              <w:spacing w:after="0"/>
              <w:ind w:left="149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Подрядчиком (Субподрядчиком)</w:t>
            </w:r>
          </w:p>
        </w:tc>
      </w:tr>
      <w:tr w:rsidR="00730426" w:rsidRPr="00730426" w:rsidTr="000351B1">
        <w:trPr>
          <w:cantSplit/>
        </w:trPr>
        <w:tc>
          <w:tcPr>
            <w:tcW w:w="5790" w:type="dxa"/>
            <w:gridSpan w:val="6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« _____ » ___________________________  20 ____ г.</w:t>
            </w: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0" w:type="dxa"/>
            <w:gridSpan w:val="6"/>
          </w:tcPr>
          <w:p w:rsidR="00730426" w:rsidRPr="00730426" w:rsidRDefault="00730426" w:rsidP="00730426">
            <w:pPr>
              <w:spacing w:after="0"/>
              <w:ind w:left="261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</w:tr>
      <w:tr w:rsidR="00730426" w:rsidRPr="00730426" w:rsidTr="000351B1">
        <w:trPr>
          <w:cantSplit/>
        </w:trPr>
        <w:tc>
          <w:tcPr>
            <w:tcW w:w="238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8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</w:trPr>
        <w:tc>
          <w:tcPr>
            <w:tcW w:w="238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16" w:type="dxa"/>
            <w:gridSpan w:val="4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(должность)   (подпись)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56" w:type="dxa"/>
            <w:gridSpan w:val="4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(должность)   (подпись)   (инициалы, фамилия)</w:t>
            </w:r>
          </w:p>
        </w:tc>
        <w:tc>
          <w:tcPr>
            <w:tcW w:w="308" w:type="dxa"/>
          </w:tcPr>
          <w:p w:rsidR="00730426" w:rsidRPr="00730426" w:rsidRDefault="00730426" w:rsidP="00730426">
            <w:pPr>
              <w:spacing w:after="0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0553" w:type="dxa"/>
        <w:tblInd w:w="-3150" w:type="dxa"/>
        <w:tblLayout w:type="fixed"/>
        <w:tblLook w:val="00A0" w:firstRow="1" w:lastRow="0" w:firstColumn="1" w:lastColumn="0" w:noHBand="0" w:noVBand="0"/>
      </w:tblPr>
      <w:tblGrid>
        <w:gridCol w:w="5258"/>
        <w:gridCol w:w="5295"/>
      </w:tblGrid>
      <w:tr w:rsidR="00730426" w:rsidRPr="00730426" w:rsidTr="000351B1">
        <w:tc>
          <w:tcPr>
            <w:tcW w:w="5258" w:type="dxa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5295" w:type="dxa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_____________________</w:t>
            </w:r>
            <w:r w:rsidR="000351B1" w:rsidRPr="00730426">
              <w:rPr>
                <w:rFonts w:ascii="Times New Roman" w:eastAsia="Arial Unicode MS" w:hAnsi="Times New Roman" w:cs="Times New Roman"/>
              </w:rPr>
              <w:t xml:space="preserve"> </w:t>
            </w: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sectPr w:rsidR="00730426" w:rsidRPr="00730426" w:rsidSect="000351B1">
          <w:type w:val="continuous"/>
          <w:pgSz w:w="16837" w:h="11905" w:orient="landscape"/>
          <w:pgMar w:top="1418" w:right="992" w:bottom="851" w:left="5171" w:header="0" w:footer="6" w:gutter="0"/>
          <w:cols w:space="720"/>
          <w:noEndnote/>
          <w:docGrid w:linePitch="360"/>
        </w:sect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№7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к договору строительного подряда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№ от «»  2023 г.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88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650"/>
        <w:gridCol w:w="141"/>
        <w:gridCol w:w="284"/>
        <w:gridCol w:w="709"/>
        <w:gridCol w:w="141"/>
        <w:gridCol w:w="142"/>
        <w:gridCol w:w="850"/>
        <w:gridCol w:w="5954"/>
        <w:gridCol w:w="425"/>
        <w:gridCol w:w="992"/>
      </w:tblGrid>
      <w:tr w:rsidR="00730426" w:rsidRPr="00730426" w:rsidTr="000351B1">
        <w:trPr>
          <w:cantSplit/>
          <w:trHeight w:val="135"/>
        </w:trPr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8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20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78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Генподрядчик (Подрядчик)</w:t>
            </w:r>
          </w:p>
        </w:tc>
        <w:tc>
          <w:tcPr>
            <w:tcW w:w="70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  <w:t xml:space="preserve">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48"/>
        </w:trPr>
        <w:tc>
          <w:tcPr>
            <w:tcW w:w="1784" w:type="dxa"/>
            <w:gridSpan w:val="4"/>
            <w:vMerge/>
            <w:tcBorders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Субподрядчик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УНП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 организации)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Объект</w:t>
            </w:r>
          </w:p>
        </w:tc>
        <w:tc>
          <w:tcPr>
            <w:tcW w:w="9638" w:type="dxa"/>
            <w:gridSpan w:val="9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57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  <w:bottom w:val="nil"/>
            </w:tcBorders>
          </w:tcPr>
          <w:p w:rsidR="00730426" w:rsidRPr="00730426" w:rsidRDefault="00730426" w:rsidP="00730426">
            <w:pPr>
              <w:spacing w:after="0" w:line="240" w:lineRule="auto"/>
              <w:ind w:firstLine="20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(наименование,  адрес)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Часть объекта </w:t>
            </w:r>
          </w:p>
        </w:tc>
        <w:tc>
          <w:tcPr>
            <w:tcW w:w="921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192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firstLine="201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(наименование)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2067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Договор подряда (субподряда) </w:t>
            </w:r>
          </w:p>
        </w:tc>
        <w:tc>
          <w:tcPr>
            <w:tcW w:w="8221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  <w:trHeight w:val="135"/>
        </w:trPr>
        <w:tc>
          <w:tcPr>
            <w:tcW w:w="29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firstLine="1735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(дата, номер)</w:t>
            </w:r>
          </w:p>
        </w:tc>
      </w:tr>
      <w:tr w:rsidR="00730426" w:rsidRPr="00730426" w:rsidTr="000351B1">
        <w:trPr>
          <w:cantSplit/>
          <w:trHeight w:val="135"/>
        </w:trPr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Источник финансирования</w:t>
            </w:r>
          </w:p>
        </w:tc>
        <w:tc>
          <w:tcPr>
            <w:tcW w:w="8363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i/>
                <w:iCs/>
                <w:color w:val="000000"/>
                <w:sz w:val="16"/>
                <w:szCs w:val="16"/>
                <w:lang w:val="en-US" w:eastAsia="ru-RU"/>
              </w:rPr>
            </w:pPr>
          </w:p>
        </w:tc>
      </w:tr>
    </w:tbl>
    <w:p w:rsidR="00730426" w:rsidRPr="00730426" w:rsidRDefault="00730426" w:rsidP="00730426">
      <w:pPr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730426" w:rsidRPr="00730426" w:rsidRDefault="00730426" w:rsidP="00730426">
      <w:pPr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  <w:lang w:eastAsia="ru-RU"/>
        </w:rPr>
        <w:t>А К Т</w:t>
      </w:r>
    </w:p>
    <w:p w:rsidR="00730426" w:rsidRPr="00730426" w:rsidRDefault="00730426" w:rsidP="0073042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  <w:t xml:space="preserve">СДАЧИ - ПРИЕМКИ ВЫПОЛНЕННЫХ ДОПОЛНИТЕЛЬНЫХ  ПУСКОНАЛАДОЧНЫХ РАБОТ № </w:t>
      </w:r>
    </w:p>
    <w:p w:rsidR="00730426" w:rsidRPr="00730426" w:rsidRDefault="00730426" w:rsidP="0073042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eastAsia="ru-RU"/>
        </w:rPr>
        <w:t>за ____________202__ г.</w:t>
      </w:r>
    </w:p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14"/>
          <w:szCs w:val="14"/>
          <w:lang w:eastAsia="ru-RU"/>
        </w:rPr>
      </w:pPr>
    </w:p>
    <w:tbl>
      <w:tblPr>
        <w:tblStyle w:val="af0"/>
        <w:tblW w:w="6916" w:type="dxa"/>
        <w:tblInd w:w="-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80"/>
        <w:gridCol w:w="1937"/>
        <w:gridCol w:w="756"/>
        <w:gridCol w:w="1418"/>
        <w:gridCol w:w="425"/>
      </w:tblGrid>
      <w:tr w:rsidR="00730426" w:rsidRPr="00730426" w:rsidTr="000351B1">
        <w:tc>
          <w:tcPr>
            <w:tcW w:w="2380" w:type="dxa"/>
          </w:tcPr>
          <w:p w:rsidR="00730426" w:rsidRPr="00730426" w:rsidRDefault="00730426" w:rsidP="0073042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30426">
              <w:rPr>
                <w:color w:val="000000"/>
                <w:sz w:val="16"/>
                <w:szCs w:val="16"/>
              </w:rPr>
              <w:t xml:space="preserve">Смета составлена в ценах </w:t>
            </w:r>
            <w:proofErr w:type="gramStart"/>
            <w:r w:rsidRPr="00730426">
              <w:rPr>
                <w:color w:val="000000"/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</w:tcPr>
          <w:p w:rsidR="00730426" w:rsidRPr="00730426" w:rsidRDefault="00730426" w:rsidP="00730426">
            <w:pPr>
              <w:jc w:val="right"/>
              <w:rPr>
                <w:color w:val="000000"/>
                <w:sz w:val="16"/>
                <w:szCs w:val="16"/>
              </w:rPr>
            </w:pPr>
            <w:r w:rsidRPr="00730426">
              <w:rPr>
                <w:color w:val="000000"/>
                <w:sz w:val="16"/>
                <w:szCs w:val="16"/>
              </w:rPr>
              <w:t>Цены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</w:tcPr>
          <w:p w:rsidR="00730426" w:rsidRPr="00730426" w:rsidRDefault="00730426" w:rsidP="0073042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0426" w:rsidRPr="00730426" w:rsidTr="000351B1">
        <w:tc>
          <w:tcPr>
            <w:tcW w:w="2380" w:type="dxa"/>
          </w:tcPr>
          <w:p w:rsidR="00730426" w:rsidRPr="00730426" w:rsidRDefault="00730426" w:rsidP="0073042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rPr>
                <w:color w:val="000000"/>
                <w:sz w:val="12"/>
                <w:szCs w:val="12"/>
              </w:rPr>
            </w:pPr>
            <w:r w:rsidRPr="00730426">
              <w:rPr>
                <w:color w:val="000000"/>
                <w:sz w:val="12"/>
                <w:szCs w:val="12"/>
                <w:lang w:val="en-US"/>
              </w:rPr>
              <w:t>(</w:t>
            </w:r>
            <w:r w:rsidRPr="00730426">
              <w:rPr>
                <w:color w:val="000000"/>
                <w:sz w:val="12"/>
                <w:szCs w:val="12"/>
              </w:rPr>
              <w:t>дата разработки)</w:t>
            </w:r>
          </w:p>
        </w:tc>
        <w:tc>
          <w:tcPr>
            <w:tcW w:w="756" w:type="dxa"/>
          </w:tcPr>
          <w:p w:rsidR="00730426" w:rsidRPr="00730426" w:rsidRDefault="00730426" w:rsidP="00730426">
            <w:pPr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rPr>
                <w:color w:val="000000"/>
                <w:sz w:val="12"/>
                <w:szCs w:val="12"/>
              </w:rPr>
            </w:pPr>
            <w:r w:rsidRPr="00730426">
              <w:rPr>
                <w:color w:val="000000"/>
                <w:sz w:val="12"/>
                <w:szCs w:val="12"/>
                <w:lang w:val="en-US"/>
              </w:rPr>
              <w:t>(</w:t>
            </w:r>
            <w:r w:rsidRPr="00730426">
              <w:rPr>
                <w:color w:val="000000"/>
                <w:sz w:val="12"/>
                <w:szCs w:val="12"/>
              </w:rPr>
              <w:t>вид цены)</w:t>
            </w:r>
          </w:p>
        </w:tc>
        <w:tc>
          <w:tcPr>
            <w:tcW w:w="425" w:type="dxa"/>
          </w:tcPr>
          <w:p w:rsidR="00730426" w:rsidRPr="00730426" w:rsidRDefault="00730426" w:rsidP="00730426">
            <w:pPr>
              <w:jc w:val="right"/>
              <w:rPr>
                <w:color w:val="000000"/>
                <w:sz w:val="12"/>
                <w:szCs w:val="12"/>
              </w:rPr>
            </w:pP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76"/>
        <w:gridCol w:w="1560"/>
        <w:gridCol w:w="720"/>
      </w:tblGrid>
      <w:tr w:rsidR="00730426" w:rsidRPr="00730426" w:rsidTr="000351B1">
        <w:trPr>
          <w:cantSplit/>
          <w:trHeight w:val="151"/>
        </w:trPr>
        <w:tc>
          <w:tcPr>
            <w:tcW w:w="237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Цена одного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часа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720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</w:tbl>
    <w:p w:rsidR="00730426" w:rsidRPr="00730426" w:rsidRDefault="00730426" w:rsidP="00730426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12"/>
          <w:szCs w:val="12"/>
          <w:lang w:val="en-US" w:eastAsia="ru-RU"/>
        </w:rPr>
      </w:pPr>
    </w:p>
    <w:tbl>
      <w:tblPr>
        <w:tblStyle w:val="af0"/>
        <w:tblW w:w="1030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9"/>
        <w:gridCol w:w="340"/>
        <w:gridCol w:w="1134"/>
        <w:gridCol w:w="3210"/>
        <w:gridCol w:w="1609"/>
        <w:gridCol w:w="709"/>
        <w:gridCol w:w="815"/>
        <w:gridCol w:w="815"/>
        <w:gridCol w:w="815"/>
        <w:gridCol w:w="486"/>
      </w:tblGrid>
      <w:tr w:rsidR="00730426" w:rsidRPr="00730426" w:rsidTr="000351B1">
        <w:trPr>
          <w:cantSplit/>
          <w:tblHeader/>
        </w:trPr>
        <w:tc>
          <w:tcPr>
            <w:tcW w:w="709" w:type="dxa"/>
            <w:gridSpan w:val="2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1134" w:type="dxa"/>
            <w:vMerge w:val="restart"/>
            <w:vAlign w:val="center"/>
          </w:tcPr>
          <w:p w:rsidR="00730426" w:rsidRPr="00730426" w:rsidRDefault="00730426" w:rsidP="00730426">
            <w:pPr>
              <w:spacing w:line="264" w:lineRule="auto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Обоснование (шифр нормативов расхода ресурсов)</w:t>
            </w:r>
          </w:p>
        </w:tc>
        <w:tc>
          <w:tcPr>
            <w:tcW w:w="3210" w:type="dxa"/>
            <w:vMerge w:val="restart"/>
            <w:vAlign w:val="center"/>
          </w:tcPr>
          <w:p w:rsidR="00730426" w:rsidRPr="00730426" w:rsidRDefault="00730426" w:rsidP="00730426">
            <w:pPr>
              <w:spacing w:line="264" w:lineRule="auto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Наименование и техническая характеристика оборудования или видов работ</w:t>
            </w:r>
          </w:p>
        </w:tc>
        <w:tc>
          <w:tcPr>
            <w:tcW w:w="1609" w:type="dxa"/>
            <w:vMerge w:val="restart"/>
            <w:vAlign w:val="center"/>
          </w:tcPr>
          <w:p w:rsidR="00730426" w:rsidRPr="00730426" w:rsidRDefault="00730426" w:rsidP="00730426">
            <w:pPr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Кол-во</w:t>
            </w:r>
          </w:p>
        </w:tc>
        <w:tc>
          <w:tcPr>
            <w:tcW w:w="1630" w:type="dxa"/>
            <w:gridSpan w:val="2"/>
            <w:vAlign w:val="center"/>
          </w:tcPr>
          <w:p w:rsidR="00730426" w:rsidRPr="00730426" w:rsidRDefault="00730426" w:rsidP="00730426">
            <w:pPr>
              <w:spacing w:line="264" w:lineRule="auto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 xml:space="preserve">Нормы затрат труда, </w:t>
            </w:r>
            <w:proofErr w:type="spellStart"/>
            <w:r w:rsidRPr="00730426">
              <w:rPr>
                <w:color w:val="000000"/>
                <w:sz w:val="14"/>
                <w:szCs w:val="14"/>
              </w:rPr>
              <w:t>чел</w:t>
            </w:r>
            <w:proofErr w:type="gramStart"/>
            <w:r w:rsidRPr="00730426">
              <w:rPr>
                <w:color w:val="000000"/>
                <w:sz w:val="14"/>
                <w:szCs w:val="14"/>
              </w:rPr>
              <w:t>.ч</w:t>
            </w:r>
            <w:proofErr w:type="gramEnd"/>
            <w:r w:rsidRPr="00730426">
              <w:rPr>
                <w:color w:val="000000"/>
                <w:sz w:val="14"/>
                <w:szCs w:val="14"/>
              </w:rPr>
              <w:t>ас</w:t>
            </w:r>
            <w:proofErr w:type="spellEnd"/>
          </w:p>
        </w:tc>
        <w:tc>
          <w:tcPr>
            <w:tcW w:w="1301" w:type="dxa"/>
            <w:gridSpan w:val="2"/>
            <w:vAlign w:val="center"/>
          </w:tcPr>
          <w:p w:rsidR="00730426" w:rsidRPr="00730426" w:rsidRDefault="00730426" w:rsidP="00730426">
            <w:pPr>
              <w:spacing w:line="264" w:lineRule="auto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Стоимость, руб.</w:t>
            </w:r>
          </w:p>
        </w:tc>
      </w:tr>
      <w:tr w:rsidR="00730426" w:rsidRPr="00730426" w:rsidTr="000351B1">
        <w:trPr>
          <w:cantSplit/>
          <w:trHeight w:val="165"/>
          <w:tblHeader/>
        </w:trPr>
        <w:tc>
          <w:tcPr>
            <w:tcW w:w="369" w:type="dxa"/>
            <w:vAlign w:val="center"/>
          </w:tcPr>
          <w:p w:rsidR="00730426" w:rsidRPr="00730426" w:rsidRDefault="00730426" w:rsidP="00730426">
            <w:pPr>
              <w:ind w:left="-57" w:right="-57"/>
              <w:rPr>
                <w:color w:val="000000"/>
                <w:sz w:val="14"/>
                <w:szCs w:val="14"/>
              </w:rPr>
            </w:pPr>
            <w:proofErr w:type="spellStart"/>
            <w:r w:rsidRPr="00730426">
              <w:rPr>
                <w:color w:val="000000"/>
                <w:sz w:val="14"/>
                <w:szCs w:val="14"/>
              </w:rPr>
              <w:t>пп</w:t>
            </w:r>
            <w:proofErr w:type="spellEnd"/>
          </w:p>
        </w:tc>
        <w:tc>
          <w:tcPr>
            <w:tcW w:w="340" w:type="dxa"/>
            <w:vAlign w:val="center"/>
          </w:tcPr>
          <w:p w:rsidR="00730426" w:rsidRPr="00730426" w:rsidRDefault="00730426" w:rsidP="00730426">
            <w:pPr>
              <w:ind w:left="-57" w:right="-57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 xml:space="preserve">по </w:t>
            </w:r>
            <w:proofErr w:type="gramStart"/>
            <w:r w:rsidRPr="00730426">
              <w:rPr>
                <w:color w:val="000000"/>
                <w:sz w:val="14"/>
                <w:szCs w:val="14"/>
              </w:rPr>
              <w:t>см</w:t>
            </w:r>
            <w:proofErr w:type="gramEnd"/>
            <w:r w:rsidRPr="00730426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730426" w:rsidRPr="00730426" w:rsidRDefault="00730426" w:rsidP="0073042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210" w:type="dxa"/>
            <w:vMerge/>
            <w:vAlign w:val="center"/>
          </w:tcPr>
          <w:p w:rsidR="00730426" w:rsidRPr="00730426" w:rsidRDefault="00730426" w:rsidP="0073042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609" w:type="dxa"/>
            <w:vMerge/>
            <w:vAlign w:val="center"/>
          </w:tcPr>
          <w:p w:rsidR="00730426" w:rsidRPr="00730426" w:rsidRDefault="00730426" w:rsidP="0073042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730426" w:rsidRPr="00730426" w:rsidRDefault="00730426" w:rsidP="0073042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15" w:type="dxa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Единицы измерения</w:t>
            </w:r>
          </w:p>
        </w:tc>
        <w:tc>
          <w:tcPr>
            <w:tcW w:w="815" w:type="dxa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15" w:type="dxa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Единицы измерения</w:t>
            </w:r>
          </w:p>
        </w:tc>
        <w:tc>
          <w:tcPr>
            <w:tcW w:w="486" w:type="dxa"/>
            <w:vAlign w:val="center"/>
          </w:tcPr>
          <w:p w:rsidR="00730426" w:rsidRPr="00730426" w:rsidRDefault="00730426" w:rsidP="00730426">
            <w:pPr>
              <w:ind w:left="-57" w:right="-57"/>
              <w:jc w:val="center"/>
              <w:rPr>
                <w:color w:val="000000"/>
                <w:sz w:val="14"/>
                <w:szCs w:val="14"/>
              </w:rPr>
            </w:pPr>
            <w:r w:rsidRPr="00730426">
              <w:rPr>
                <w:color w:val="000000"/>
                <w:sz w:val="14"/>
                <w:szCs w:val="14"/>
              </w:rPr>
              <w:t>Всего</w:t>
            </w:r>
          </w:p>
        </w:tc>
      </w:tr>
    </w:tbl>
    <w:tbl>
      <w:tblPr>
        <w:tblW w:w="106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7654"/>
        <w:gridCol w:w="851"/>
        <w:gridCol w:w="1371"/>
        <w:gridCol w:w="330"/>
      </w:tblGrid>
      <w:tr w:rsidR="00730426" w:rsidRPr="00730426" w:rsidTr="000351B1">
        <w:trPr>
          <w:cantSplit/>
        </w:trPr>
        <w:tc>
          <w:tcPr>
            <w:tcW w:w="10632" w:type="dxa"/>
            <w:gridSpan w:val="5"/>
            <w:vAlign w:val="center"/>
          </w:tcPr>
          <w:p w:rsidR="00730426" w:rsidRPr="00730426" w:rsidRDefault="00730426" w:rsidP="00730426">
            <w:pPr>
              <w:spacing w:before="60" w:after="60" w:line="240" w:lineRule="auto"/>
              <w:ind w:firstLine="400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hRule="exact" w:val="284"/>
        </w:trPr>
        <w:tc>
          <w:tcPr>
            <w:tcW w:w="8931" w:type="dxa"/>
            <w:gridSpan w:val="3"/>
            <w:vAlign w:val="center"/>
          </w:tcPr>
          <w:p w:rsidR="00730426" w:rsidRPr="00730426" w:rsidRDefault="00730426" w:rsidP="00730426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ИТОГО заработная плата по разделу</w:t>
            </w: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0.00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57"/>
        </w:trPr>
        <w:tc>
          <w:tcPr>
            <w:tcW w:w="103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/>
              <w:ind w:left="-57"/>
              <w:jc w:val="right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8"/>
                <w:szCs w:val="8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hRule="exact" w:val="284"/>
        </w:trPr>
        <w:tc>
          <w:tcPr>
            <w:tcW w:w="8931" w:type="dxa"/>
            <w:gridSpan w:val="3"/>
            <w:vAlign w:val="center"/>
          </w:tcPr>
          <w:p w:rsidR="00730426" w:rsidRPr="00730426" w:rsidRDefault="00730426" w:rsidP="00730426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ИТОГО заработная плата по смете</w:t>
            </w: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0.00</w:t>
            </w: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57"/>
        </w:trPr>
        <w:tc>
          <w:tcPr>
            <w:tcW w:w="103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0426" w:rsidRPr="00730426" w:rsidRDefault="00730426" w:rsidP="00730426">
            <w:pPr>
              <w:spacing w:after="0"/>
              <w:ind w:left="-57"/>
              <w:jc w:val="right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8"/>
                <w:szCs w:val="8"/>
                <w:lang w:val="en-US" w:eastAsia="ru-RU"/>
              </w:rPr>
            </w:pPr>
          </w:p>
        </w:tc>
      </w:tr>
      <w:tr w:rsidR="00730426" w:rsidRPr="00730426" w:rsidTr="000351B1">
        <w:trPr>
          <w:gridAfter w:val="1"/>
          <w:wAfter w:w="330" w:type="dxa"/>
          <w:cantSplit/>
          <w:trHeight w:val="284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26" w:rsidRPr="00730426" w:rsidRDefault="00730426" w:rsidP="00730426">
            <w:pPr>
              <w:numPr>
                <w:ilvl w:val="0"/>
                <w:numId w:val="39"/>
              </w:numPr>
              <w:autoSpaceDE w:val="0"/>
              <w:autoSpaceDN w:val="0"/>
              <w:spacing w:after="0" w:line="240" w:lineRule="auto"/>
              <w:ind w:hanging="720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заработная плата по акту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426" w:rsidRPr="00730426" w:rsidRDefault="00730426" w:rsidP="00730426">
            <w:pPr>
              <w:spacing w:before="60" w:after="0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0.00</w:t>
            </w: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2"/>
                <w:szCs w:val="12"/>
                <w:lang w:val="en-US" w:eastAsia="ru-RU"/>
              </w:rPr>
              <w:t xml:space="preserve"> 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Общехозяйственные и общепроизводственные расходы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      1.строительные работы (1.1.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Новое строительство город)</w:t>
            </w:r>
            <w:proofErr w:type="gramEnd"/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Плановая прибыль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      1.строительные работы (1.1.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Новое строительство город)</w:t>
            </w:r>
            <w:proofErr w:type="gramEnd"/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B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ременные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(титульные) здания и сооружения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Зимние удорожания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Прочие затраты, в том числе: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O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тчисления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социальное страхование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P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азъездной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характер работ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Перевозка рабочих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Командировочные расходы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Отчисления в фонды развития строительной отрасли в соотв. с Указом Президента РБ от 06.07.2021г. № 259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O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строительных и иных специальных монтажных работ: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H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алоги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Коэффициент, учитывающий применение прогнозных индексов цен в строительстве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Итого с учетом коэффициента, учитывающего применение прогнозных индексов цен в строительстве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Отклонение в стоимости материалов по отношению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учтенной в прямых затратах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38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B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озврат</w:t>
            </w:r>
            <w:proofErr w:type="spell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стоимости материалов от стоимости временных (титульных) зданий и сооружений (-)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Итого объем работ для налогообложения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СПРАВОЧНО: Отчисления в фонды развития строительной отрасли в соотв. с Указом Президента РБ от 06.07.2021 № 259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Сумма H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C по ставке ______ %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after="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654" w:type="dxa"/>
            <w:tcBorders>
              <w:righ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BCE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O выполнено работ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keepNext/>
              <w:spacing w:after="0"/>
              <w:ind w:left="-113" w:right="-57"/>
              <w:jc w:val="right"/>
              <w:outlineLvl w:val="3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730426" w:rsidRPr="00730426" w:rsidRDefault="00730426" w:rsidP="00730426">
            <w:pPr>
              <w:spacing w:after="0"/>
              <w:ind w:left="-113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730426" w:rsidRPr="00730426" w:rsidTr="000351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330" w:type="dxa"/>
          <w:cantSplit/>
          <w:trHeight w:val="135"/>
        </w:trPr>
        <w:tc>
          <w:tcPr>
            <w:tcW w:w="426" w:type="dxa"/>
            <w:vAlign w:val="center"/>
          </w:tcPr>
          <w:p w:rsidR="00730426" w:rsidRPr="00730426" w:rsidRDefault="00730426" w:rsidP="00730426">
            <w:pPr>
              <w:spacing w:before="40" w:after="40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val="en-US" w:eastAsia="ru-RU"/>
              </w:rPr>
              <w:t>0.</w:t>
            </w:r>
          </w:p>
        </w:tc>
        <w:tc>
          <w:tcPr>
            <w:tcW w:w="9876" w:type="dxa"/>
            <w:gridSpan w:val="3"/>
          </w:tcPr>
          <w:p w:rsidR="00730426" w:rsidRPr="00730426" w:rsidRDefault="00730426" w:rsidP="00730426">
            <w:pPr>
              <w:spacing w:before="40" w:after="40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Сумма прописью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Т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риста восемнадцать руб. 84 коп.</w:t>
            </w:r>
          </w:p>
        </w:tc>
      </w:tr>
    </w:tbl>
    <w:p w:rsidR="00730426" w:rsidRPr="00730426" w:rsidRDefault="00730426" w:rsidP="00730426">
      <w:pPr>
        <w:spacing w:before="60" w:after="60" w:line="240" w:lineRule="auto"/>
        <w:rPr>
          <w:rFonts w:ascii="Times New Roman" w:eastAsia="Arial Unicode MS" w:hAnsi="Times New Roman" w:cs="Times New Roman"/>
          <w:bCs/>
          <w:iCs/>
          <w:color w:val="000000"/>
          <w:sz w:val="16"/>
          <w:szCs w:val="16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iCs/>
          <w:color w:val="000000"/>
          <w:sz w:val="16"/>
          <w:szCs w:val="16"/>
          <w:lang w:eastAsia="ru-RU"/>
        </w:rPr>
        <w:t>Качество работ  соответствует требованиям технических нормативных правовых актов</w:t>
      </w:r>
    </w:p>
    <w:tbl>
      <w:tblPr>
        <w:tblW w:w="10553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116"/>
        <w:gridCol w:w="122"/>
        <w:gridCol w:w="979"/>
        <w:gridCol w:w="1899"/>
        <w:gridCol w:w="851"/>
        <w:gridCol w:w="935"/>
        <w:gridCol w:w="190"/>
        <w:gridCol w:w="236"/>
        <w:gridCol w:w="236"/>
        <w:gridCol w:w="236"/>
        <w:gridCol w:w="945"/>
        <w:gridCol w:w="1702"/>
        <w:gridCol w:w="900"/>
        <w:gridCol w:w="375"/>
        <w:gridCol w:w="457"/>
        <w:gridCol w:w="138"/>
        <w:gridCol w:w="236"/>
      </w:tblGrid>
      <w:tr w:rsidR="00730426" w:rsidRPr="00730426" w:rsidTr="000351B1">
        <w:trPr>
          <w:gridAfter w:val="2"/>
          <w:wAfter w:w="374" w:type="dxa"/>
          <w:cantSplit/>
          <w:trHeight w:val="207"/>
        </w:trPr>
        <w:tc>
          <w:tcPr>
            <w:tcW w:w="5328" w:type="dxa"/>
            <w:gridSpan w:val="8"/>
            <w:vAlign w:val="center"/>
          </w:tcPr>
          <w:p w:rsidR="00730426" w:rsidRPr="00730426" w:rsidRDefault="00730426" w:rsidP="00730426">
            <w:pPr>
              <w:keepNext/>
              <w:autoSpaceDE w:val="0"/>
              <w:autoSpaceDN w:val="0"/>
              <w:spacing w:after="0" w:line="240" w:lineRule="auto"/>
              <w:ind w:left="-57"/>
              <w:outlineLvl w:val="2"/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Сдал</w:t>
            </w:r>
          </w:p>
        </w:tc>
        <w:tc>
          <w:tcPr>
            <w:tcW w:w="236" w:type="dxa"/>
            <w:vAlign w:val="center"/>
          </w:tcPr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  <w:vAlign w:val="center"/>
          </w:tcPr>
          <w:p w:rsidR="00730426" w:rsidRPr="00730426" w:rsidRDefault="00730426" w:rsidP="00730426">
            <w:pPr>
              <w:spacing w:after="0" w:line="240" w:lineRule="auto"/>
              <w:ind w:left="-57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Принял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1217" w:type="dxa"/>
            <w:gridSpan w:val="3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Генподрядчик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(Подрядчик)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(Субподрядчик)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(Генподрядчик)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30426" w:rsidRPr="00730426" w:rsidTr="000351B1">
        <w:trPr>
          <w:gridAfter w:val="2"/>
          <w:wAfter w:w="374" w:type="dxa"/>
        </w:trPr>
        <w:tc>
          <w:tcPr>
            <w:tcW w:w="1217" w:type="dxa"/>
            <w:gridSpan w:val="3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Дата подписания   « ____ » ________________ 20 ___ г.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Дата подписания   « ____ » ________________ 20 ___ г.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before="12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Документы для рассмотрения</w:t>
            </w: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Заказчиком (Генподрядчиком)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before="120"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before="120"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Документы от Заказчика (Генподрядчика)</w:t>
            </w:r>
          </w:p>
          <w:p w:rsidR="00730426" w:rsidRPr="00730426" w:rsidRDefault="00730426" w:rsidP="00730426">
            <w:pPr>
              <w:spacing w:after="0" w:line="240" w:lineRule="auto"/>
              <w:ind w:left="149" w:right="-57" w:hanging="149"/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>получены</w:t>
            </w:r>
            <w:proofErr w:type="gramEnd"/>
            <w:r w:rsidRPr="00730426">
              <w:rPr>
                <w:rFonts w:ascii="Times New Roman" w:eastAsia="Arial Unicode MS" w:hAnsi="Times New Roman" w:cs="Times New Roman"/>
                <w:color w:val="000000"/>
                <w:sz w:val="14"/>
                <w:szCs w:val="14"/>
                <w:lang w:eastAsia="ru-RU"/>
              </w:rPr>
              <w:t xml:space="preserve"> Подрядчиком (Субподрядчиком)</w:t>
            </w:r>
          </w:p>
        </w:tc>
      </w:tr>
      <w:tr w:rsidR="00730426" w:rsidRPr="00730426" w:rsidTr="000351B1">
        <w:trPr>
          <w:gridAfter w:val="2"/>
          <w:wAfter w:w="374" w:type="dxa"/>
          <w:cantSplit/>
        </w:trPr>
        <w:tc>
          <w:tcPr>
            <w:tcW w:w="5328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15" w:type="dxa"/>
            <w:gridSpan w:val="6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261" w:right="-57" w:hanging="261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« _____ » ___________________________  20 ____ г.</w:t>
            </w:r>
          </w:p>
        </w:tc>
      </w:tr>
      <w:tr w:rsidR="00730426" w:rsidRPr="00730426" w:rsidTr="000351B1">
        <w:trPr>
          <w:cantSplit/>
        </w:trPr>
        <w:tc>
          <w:tcPr>
            <w:tcW w:w="238" w:type="dxa"/>
            <w:gridSpan w:val="2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rPr>
          <w:cantSplit/>
        </w:trPr>
        <w:tc>
          <w:tcPr>
            <w:tcW w:w="238" w:type="dxa"/>
            <w:gridSpan w:val="2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5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righ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7" w:type="dxa"/>
            <w:gridSpan w:val="6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/>
              </w:rPr>
              <w:t>(должность)    (подпись)    (инициалы, фамилия)</w:t>
            </w:r>
          </w:p>
        </w:tc>
        <w:tc>
          <w:tcPr>
            <w:tcW w:w="236" w:type="dxa"/>
          </w:tcPr>
          <w:p w:rsidR="00730426" w:rsidRPr="00730426" w:rsidRDefault="00730426" w:rsidP="00730426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0426" w:rsidRPr="00730426" w:rsidTr="000351B1">
        <w:tblPrEx>
          <w:tblLook w:val="00A0" w:firstRow="1" w:lastRow="0" w:firstColumn="1" w:lastColumn="0" w:noHBand="0" w:noVBand="0"/>
        </w:tblPrEx>
        <w:trPr>
          <w:gridBefore w:val="1"/>
          <w:gridAfter w:val="3"/>
          <w:wBefore w:w="116" w:type="dxa"/>
          <w:wAfter w:w="831" w:type="dxa"/>
        </w:trPr>
        <w:tc>
          <w:tcPr>
            <w:tcW w:w="4786" w:type="dxa"/>
            <w:gridSpan w:val="5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  <w:gridSpan w:val="8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_____________________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№8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№ от «»   </w:t>
      </w:r>
      <w:proofErr w:type="gramStart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lang w:eastAsia="ru-RU"/>
        </w:rPr>
        <w:t>График поставки материальных ресурсов Заказчиком</w:t>
      </w:r>
    </w:p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lang w:eastAsia="ru-RU"/>
        </w:rPr>
      </w:pPr>
    </w:p>
    <w:p w:rsidR="00730426" w:rsidRPr="00730426" w:rsidRDefault="00730426" w:rsidP="00730426">
      <w:pPr>
        <w:spacing w:after="0" w:line="240" w:lineRule="auto"/>
        <w:rPr>
          <w:rFonts w:ascii="Times New Roman" w:eastAsia="Arial Unicode MS" w:hAnsi="Times New Roman" w:cs="Times New Roman"/>
          <w:spacing w:val="-12"/>
        </w:rPr>
      </w:pPr>
      <w:r w:rsidRPr="00730426">
        <w:rPr>
          <w:rFonts w:ascii="Times New Roman" w:eastAsia="Arial Unicode MS" w:hAnsi="Times New Roman" w:cs="Times New Roman"/>
          <w:spacing w:val="-12"/>
        </w:rPr>
        <w:t>1. Оборудование</w:t>
      </w:r>
    </w:p>
    <w:p w:rsidR="00730426" w:rsidRPr="00730426" w:rsidRDefault="00730426" w:rsidP="00730426">
      <w:pPr>
        <w:spacing w:after="0" w:line="240" w:lineRule="auto"/>
        <w:rPr>
          <w:rFonts w:ascii="Times New Roman" w:eastAsia="Arial Unicode MS" w:hAnsi="Times New Roman" w:cs="Times New Roman"/>
          <w:spacing w:val="-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418"/>
        <w:gridCol w:w="992"/>
        <w:gridCol w:w="1559"/>
      </w:tblGrid>
      <w:tr w:rsidR="00730426" w:rsidRPr="00730426" w:rsidTr="000351B1">
        <w:tc>
          <w:tcPr>
            <w:tcW w:w="5670" w:type="dxa"/>
          </w:tcPr>
          <w:p w:rsidR="00730426" w:rsidRPr="00730426" w:rsidRDefault="00730426" w:rsidP="00730426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Наименование и техническая характеристика оборудования</w:t>
            </w:r>
          </w:p>
        </w:tc>
        <w:tc>
          <w:tcPr>
            <w:tcW w:w="1418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 xml:space="preserve">Единица 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измере</w:t>
            </w:r>
            <w:proofErr w:type="spellEnd"/>
          </w:p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-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Коли-</w:t>
            </w:r>
          </w:p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чество</w:t>
            </w:r>
            <w:proofErr w:type="spellEnd"/>
          </w:p>
        </w:tc>
        <w:tc>
          <w:tcPr>
            <w:tcW w:w="1559" w:type="dxa"/>
          </w:tcPr>
          <w:p w:rsidR="00730426" w:rsidRPr="00730426" w:rsidRDefault="00730426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lang w:eastAsia="ru-RU"/>
              </w:rPr>
              <w:t>Срок поставки</w:t>
            </w:r>
          </w:p>
        </w:tc>
      </w:tr>
      <w:tr w:rsidR="00730426" w:rsidRPr="00244082" w:rsidTr="000351B1">
        <w:tc>
          <w:tcPr>
            <w:tcW w:w="5670" w:type="dxa"/>
          </w:tcPr>
          <w:p w:rsidR="00730426" w:rsidRPr="00244082" w:rsidRDefault="00244082" w:rsidP="00244082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КОМПЛЕКТНАЯ БЛОЧНАЯ ТРАНСФОРМАТОРНАЯ ПОДСТАНЦИЯ В БЕТОННОМ КОРПУСЕ БКТПБ-2Х250/10/0,4-У1</w:t>
            </w:r>
            <w:proofErr w:type="gramStart"/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 xml:space="preserve"> В</w:t>
            </w:r>
            <w:proofErr w:type="gramEnd"/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 xml:space="preserve"> КОМПЛЕКТЕ С ТРАНСФОРМАТОРОМ ТРЕХФАЗНЫМ ДВУХОБМОТОЧНЫМ, С СИММЕТРИРУЮЩИМ УСТОЙСТВОМ МОЩНОСТЬЮ 250 КВА, КОМПЛЕКТОМ ВИБРОИЗОЛЯТОРОВ ПОД ТРАНСПОРТНЫЕ РОЛИКИ, КОМП</w:t>
            </w:r>
          </w:p>
        </w:tc>
        <w:tc>
          <w:tcPr>
            <w:tcW w:w="1418" w:type="dxa"/>
          </w:tcPr>
          <w:p w:rsidR="00730426" w:rsidRPr="00244082" w:rsidRDefault="00244082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Комп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лект</w:t>
            </w:r>
          </w:p>
        </w:tc>
        <w:tc>
          <w:tcPr>
            <w:tcW w:w="992" w:type="dxa"/>
          </w:tcPr>
          <w:p w:rsidR="00730426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730426" w:rsidRPr="00244082" w:rsidRDefault="00730426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44082" w:rsidRPr="00244082" w:rsidTr="000351B1">
        <w:tc>
          <w:tcPr>
            <w:tcW w:w="5670" w:type="dxa"/>
          </w:tcPr>
          <w:p w:rsidR="00244082" w:rsidRPr="00244082" w:rsidRDefault="00244082" w:rsidP="00244082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 xml:space="preserve">ШКАФ НК ЭНЕРКОМ "ТЕЛЕМЕХАНИКА" В КОМПЛЕКТЕ С </w:t>
            </w:r>
            <w:proofErr w:type="gramStart"/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ПО</w:t>
            </w:r>
            <w:proofErr w:type="gramEnd"/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 xml:space="preserve"> ВЕРХНЕГО ТМ, ПО НИЖНЕГО УРОВНЯ ШТМ, ПО АРМ-РЕЛЕЙЩИКА С ОТРИСОВАНЫМИ СХЕМАМИ И ПРИВЯЗАННЫМИ К НИМ ОБЪЕКТАМИ</w:t>
            </w:r>
          </w:p>
        </w:tc>
        <w:tc>
          <w:tcPr>
            <w:tcW w:w="1418" w:type="dxa"/>
          </w:tcPr>
          <w:p w:rsidR="00244082" w:rsidRPr="00244082" w:rsidRDefault="00244082" w:rsidP="00B4565A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Комп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лект</w:t>
            </w:r>
          </w:p>
        </w:tc>
        <w:tc>
          <w:tcPr>
            <w:tcW w:w="992" w:type="dxa"/>
          </w:tcPr>
          <w:p w:rsidR="00244082" w:rsidRPr="00244082" w:rsidRDefault="00244082" w:rsidP="00B4565A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244082" w:rsidRPr="00244082" w:rsidTr="000351B1">
        <w:tc>
          <w:tcPr>
            <w:tcW w:w="5670" w:type="dxa"/>
          </w:tcPr>
          <w:p w:rsidR="00244082" w:rsidRPr="00244082" w:rsidRDefault="00244082" w:rsidP="00244082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ВЫКЛЮЧАТЕЛЬ МЕХАНИЧЕСКИЙ ВН-10 КВ ЯЧЕЙКА 25Х25</w:t>
            </w:r>
          </w:p>
        </w:tc>
        <w:tc>
          <w:tcPr>
            <w:tcW w:w="1418" w:type="dxa"/>
          </w:tcPr>
          <w:p w:rsidR="00244082" w:rsidRPr="00244082" w:rsidRDefault="00244082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44082" w:rsidRPr="00244082" w:rsidTr="000351B1">
        <w:tc>
          <w:tcPr>
            <w:tcW w:w="5670" w:type="dxa"/>
          </w:tcPr>
          <w:p w:rsidR="00244082" w:rsidRPr="00244082" w:rsidRDefault="00244082" w:rsidP="00244082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ЭЛЕМЕНТ СЪЕМНЫЙ С МНЕМОСИМВОЛОМ ЭСМ 25</w:t>
            </w:r>
          </w:p>
          <w:p w:rsidR="00244082" w:rsidRPr="00244082" w:rsidRDefault="00244082" w:rsidP="00730426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244082" w:rsidRPr="00244082" w:rsidRDefault="00244082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244082" w:rsidRPr="00244082" w:rsidTr="000351B1">
        <w:tc>
          <w:tcPr>
            <w:tcW w:w="5670" w:type="dxa"/>
          </w:tcPr>
          <w:p w:rsidR="00244082" w:rsidRPr="00244082" w:rsidRDefault="00244082" w:rsidP="00244082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val="en-US"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 xml:space="preserve">ИНДИКАТОР </w:t>
            </w:r>
            <w:r w:rsidRPr="00244082">
              <w:rPr>
                <w:rFonts w:ascii="Times New Roman" w:eastAsia="Arial Unicode MS" w:hAnsi="Times New Roman" w:cs="Times New Roman"/>
                <w:lang w:val="en-US" w:eastAsia="ru-RU"/>
              </w:rPr>
              <w:t>EW</w:t>
            </w: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25 ДВУХЦВЕТНЫЙ</w:t>
            </w:r>
          </w:p>
        </w:tc>
        <w:tc>
          <w:tcPr>
            <w:tcW w:w="1418" w:type="dxa"/>
          </w:tcPr>
          <w:p w:rsidR="00244082" w:rsidRPr="00244082" w:rsidRDefault="00244082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val="en-US" w:eastAsia="ru-RU"/>
              </w:rPr>
            </w:pPr>
          </w:p>
        </w:tc>
      </w:tr>
      <w:tr w:rsidR="00244082" w:rsidRPr="00244082" w:rsidTr="000351B1">
        <w:tc>
          <w:tcPr>
            <w:tcW w:w="5670" w:type="dxa"/>
          </w:tcPr>
          <w:p w:rsidR="00244082" w:rsidRPr="00244082" w:rsidRDefault="00244082" w:rsidP="00244082">
            <w:pPr>
              <w:spacing w:before="40" w:after="0"/>
              <w:ind w:left="-57" w:right="-57"/>
              <w:rPr>
                <w:rFonts w:ascii="Times New Roman" w:eastAsia="Arial Unicode MS" w:hAnsi="Times New Roman" w:cs="Times New Roman"/>
                <w:lang w:eastAsia="ru-RU"/>
              </w:rPr>
            </w:pP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ШКАФ АСКУЭ 395Х310Х225 В КОМПЛЕКТЕ С УСПД СЭМ-3</w:t>
            </w:r>
            <w:r w:rsidRPr="00244082">
              <w:rPr>
                <w:rFonts w:ascii="Times New Roman" w:eastAsia="Arial Unicode MS" w:hAnsi="Times New Roman" w:cs="Times New Roman"/>
                <w:lang w:val="en-US" w:eastAsia="ru-RU"/>
              </w:rPr>
              <w:t>G</w:t>
            </w:r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 xml:space="preserve"> (2 </w:t>
            </w:r>
            <w:proofErr w:type="gramStart"/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ШТ</w:t>
            </w:r>
            <w:proofErr w:type="gramEnd"/>
            <w:r w:rsidRPr="00244082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418" w:type="dxa"/>
          </w:tcPr>
          <w:p w:rsidR="00244082" w:rsidRPr="00244082" w:rsidRDefault="00244082" w:rsidP="00730426">
            <w:pPr>
              <w:spacing w:after="0" w:line="240" w:lineRule="auto"/>
              <w:ind w:right="-25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244082" w:rsidRPr="00244082" w:rsidRDefault="00244082" w:rsidP="00730426">
            <w:pPr>
              <w:spacing w:after="0"/>
              <w:ind w:left="-57" w:right="-57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4786"/>
        <w:gridCol w:w="4820"/>
      </w:tblGrid>
      <w:tr w:rsidR="00730426" w:rsidRPr="00730426" w:rsidTr="000351B1">
        <w:tc>
          <w:tcPr>
            <w:tcW w:w="4786" w:type="dxa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</w:tcPr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0351B1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</w:t>
            </w:r>
          </w:p>
          <w:p w:rsidR="00730426" w:rsidRPr="00730426" w:rsidRDefault="000351B1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  <w:r w:rsidR="00730426" w:rsidRPr="00730426">
              <w:rPr>
                <w:rFonts w:ascii="Times New Roman" w:eastAsia="Arial Unicode MS" w:hAnsi="Times New Roman" w:cs="Times New Roman"/>
              </w:rPr>
              <w:t>МП</w:t>
            </w:r>
          </w:p>
          <w:p w:rsidR="00730426" w:rsidRPr="00730426" w:rsidRDefault="00730426" w:rsidP="0073042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730426" w:rsidRPr="00730426" w:rsidRDefault="00730426" w:rsidP="00730426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133A2E" w:rsidRDefault="00133A2E"/>
    <w:p w:rsidR="001C7E09" w:rsidRDefault="001C7E09"/>
    <w:p w:rsidR="001C7E09" w:rsidRDefault="001C7E09"/>
    <w:p w:rsidR="001C7E09" w:rsidRDefault="001C7E09"/>
    <w:p w:rsidR="001C7E09" w:rsidRDefault="001C7E09"/>
    <w:p w:rsidR="001C7E09" w:rsidRDefault="001C7E09"/>
    <w:p w:rsidR="001C7E09" w:rsidRDefault="001C7E09">
      <w:bookmarkStart w:id="2" w:name="_GoBack"/>
      <w:bookmarkEnd w:id="2"/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9</w:t>
      </w: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№ от «»   </w:t>
      </w:r>
      <w:proofErr w:type="gramStart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lang w:eastAsia="ru-RU"/>
        </w:rPr>
      </w:pPr>
      <w:r w:rsidRPr="00730426">
        <w:rPr>
          <w:rFonts w:ascii="Times New Roman" w:eastAsia="Arial Unicode MS" w:hAnsi="Times New Roman" w:cs="Times New Roman"/>
          <w:b/>
          <w:bCs/>
          <w:lang w:eastAsia="ru-RU"/>
        </w:rPr>
        <w:t xml:space="preserve">График поставки материальных ресурсов </w:t>
      </w:r>
      <w:r>
        <w:rPr>
          <w:rFonts w:ascii="Times New Roman" w:eastAsia="Arial Unicode MS" w:hAnsi="Times New Roman" w:cs="Times New Roman"/>
          <w:b/>
          <w:bCs/>
          <w:lang w:eastAsia="ru-RU"/>
        </w:rPr>
        <w:t>Генподрядчиком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/>
          <w:bCs/>
          <w:lang w:eastAsia="ru-RU"/>
        </w:rPr>
      </w:pPr>
    </w:p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tbl>
      <w:tblPr>
        <w:tblW w:w="9606" w:type="dxa"/>
        <w:tblLook w:val="00A0" w:firstRow="1" w:lastRow="0" w:firstColumn="1" w:lastColumn="0" w:noHBand="0" w:noVBand="0"/>
      </w:tblPr>
      <w:tblGrid>
        <w:gridCol w:w="4786"/>
        <w:gridCol w:w="4820"/>
      </w:tblGrid>
      <w:tr w:rsidR="008408F1" w:rsidRPr="00730426" w:rsidTr="001C7E09">
        <w:tc>
          <w:tcPr>
            <w:tcW w:w="4786" w:type="dxa"/>
          </w:tcPr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8408F1" w:rsidRPr="00730426" w:rsidRDefault="008408F1" w:rsidP="001C7E0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8408F1" w:rsidRPr="00730426" w:rsidRDefault="008408F1" w:rsidP="001C7E0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8408F1" w:rsidRPr="00730426" w:rsidRDefault="008408F1" w:rsidP="001C7E0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8408F1" w:rsidRPr="00730426" w:rsidRDefault="008408F1" w:rsidP="001C7E0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</w:tcPr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 МП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DE4C1E" w:rsidRDefault="00DE4C1E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DE4C1E" w:rsidRDefault="00DE4C1E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10</w:t>
      </w: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0351B1" w:rsidRPr="00730426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к договору строительного подряда </w:t>
      </w: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№ от «»   </w:t>
      </w:r>
      <w:proofErr w:type="gramStart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73042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right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Состав проектной документации</w:t>
      </w:r>
    </w:p>
    <w:p w:rsidR="00DE4C1E" w:rsidRDefault="00DE4C1E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DE4C1E" w:rsidRDefault="00DE4C1E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 очередь строительства:</w:t>
      </w: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1. Общая пояснительная записка.</w:t>
      </w:r>
    </w:p>
    <w:p w:rsidR="000351B1" w:rsidRDefault="000351B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2. 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Наружные инженерные сети (ГП</w:t>
      </w:r>
      <w:proofErr w:type="gramStart"/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, 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ЭК1, ЭП1, 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РЗА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, 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ТЛМ1, 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НВК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,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ТС1, ТС1.КЖ)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DE4C1E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3.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Склад готовой продукции  (АР</w:t>
      </w:r>
      <w:proofErr w:type="gramStart"/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.Д</w:t>
      </w:r>
      <w:proofErr w:type="gramEnd"/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, ОВ.ВР, ВК.ВР).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DE4C1E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4. 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Здание участка по ремонту №1 (АР</w:t>
      </w:r>
      <w:proofErr w:type="gramStart"/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.Д</w:t>
      </w:r>
      <w:proofErr w:type="gramEnd"/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).</w:t>
      </w:r>
    </w:p>
    <w:p w:rsidR="00DE4C1E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5. Здание участка по ремонту №2 (АР</w:t>
      </w:r>
      <w:proofErr w:type="gramStart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.Д</w:t>
      </w:r>
      <w:proofErr w:type="gramEnd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).</w:t>
      </w:r>
    </w:p>
    <w:p w:rsidR="00DE4C1E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6. Первичный отстойник (очистные сооружения) (КР</w:t>
      </w:r>
      <w:proofErr w:type="gramStart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).</w:t>
      </w:r>
    </w:p>
    <w:p w:rsidR="00DE4C1E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7. Блок очистки (КР</w:t>
      </w:r>
      <w:proofErr w:type="gramStart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).</w:t>
      </w:r>
    </w:p>
    <w:p w:rsidR="00DE4C1E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8. Вторичный отстойник (КР</w:t>
      </w:r>
      <w:proofErr w:type="gramStart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).</w:t>
      </w:r>
    </w:p>
    <w:p w:rsidR="00DE4C1E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9. Трансформаторная подстанция (АР, КЖ</w:t>
      </w:r>
      <w:proofErr w:type="gramStart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, АЭП)</w:t>
      </w:r>
    </w:p>
    <w:p w:rsidR="008408F1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10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 Сметная документация.</w:t>
      </w:r>
    </w:p>
    <w:p w:rsidR="008408F1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11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 Проект организации строительства.</w:t>
      </w:r>
    </w:p>
    <w:p w:rsidR="008408F1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12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 Охрана окружающей среды.</w:t>
      </w:r>
    </w:p>
    <w:p w:rsidR="008408F1" w:rsidRDefault="00DE4C1E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13</w:t>
      </w:r>
      <w:r w:rsidR="008408F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 Экологический паспорт объекта.</w:t>
      </w:r>
    </w:p>
    <w:p w:rsidR="008408F1" w:rsidRPr="00730426" w:rsidRDefault="008408F1" w:rsidP="000351B1">
      <w:pPr>
        <w:tabs>
          <w:tab w:val="left" w:pos="1918"/>
        </w:tabs>
        <w:spacing w:after="0" w:line="269" w:lineRule="exact"/>
        <w:ind w:right="340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. </w:t>
      </w:r>
      <w:r w:rsidR="00DE4C1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Отчет о техническом состоянии (1-ТЗ, 2-ТЗ)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. </w:t>
      </w:r>
    </w:p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p w:rsidR="000351B1" w:rsidRDefault="000351B1"/>
    <w:tbl>
      <w:tblPr>
        <w:tblW w:w="9606" w:type="dxa"/>
        <w:tblLook w:val="00A0" w:firstRow="1" w:lastRow="0" w:firstColumn="1" w:lastColumn="0" w:noHBand="0" w:noVBand="0"/>
      </w:tblPr>
      <w:tblGrid>
        <w:gridCol w:w="4786"/>
        <w:gridCol w:w="4820"/>
      </w:tblGrid>
      <w:tr w:rsidR="008408F1" w:rsidRPr="00730426" w:rsidTr="001C7E09">
        <w:tc>
          <w:tcPr>
            <w:tcW w:w="4786" w:type="dxa"/>
          </w:tcPr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ЗАКАЗЧИК: </w:t>
            </w:r>
          </w:p>
          <w:p w:rsidR="008408F1" w:rsidRPr="00730426" w:rsidRDefault="008408F1" w:rsidP="001C7E0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Первый заместитель </w:t>
            </w:r>
            <w:proofErr w:type="gramStart"/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генерального</w:t>
            </w:r>
            <w:proofErr w:type="gramEnd"/>
          </w:p>
          <w:p w:rsidR="008408F1" w:rsidRPr="00730426" w:rsidRDefault="008408F1" w:rsidP="001C7E0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3042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директора - главный инженер</w:t>
            </w:r>
          </w:p>
          <w:p w:rsidR="008408F1" w:rsidRPr="00730426" w:rsidRDefault="008408F1" w:rsidP="001C7E0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8408F1" w:rsidRPr="00730426" w:rsidRDefault="008408F1" w:rsidP="001C7E0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</w:t>
            </w:r>
            <w:proofErr w:type="spellStart"/>
            <w:r w:rsidRPr="00730426">
              <w:rPr>
                <w:rFonts w:ascii="Times New Roman" w:eastAsia="Arial Unicode MS" w:hAnsi="Times New Roman" w:cs="Times New Roman"/>
              </w:rPr>
              <w:t>Д.В.Демяшкевич</w:t>
            </w:r>
            <w:proofErr w:type="spellEnd"/>
            <w:r w:rsidRPr="00730426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4820" w:type="dxa"/>
          </w:tcPr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aps/>
              </w:rPr>
            </w:pPr>
            <w:r w:rsidRPr="00730426">
              <w:rPr>
                <w:rFonts w:ascii="Times New Roman" w:eastAsia="Arial Unicode MS" w:hAnsi="Times New Roman" w:cs="Times New Roman"/>
                <w:caps/>
              </w:rPr>
              <w:t>Генподрядчик: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Директор 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8408F1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>____________________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730426">
              <w:rPr>
                <w:rFonts w:ascii="Times New Roman" w:eastAsia="Arial Unicode MS" w:hAnsi="Times New Roman" w:cs="Times New Roman"/>
              </w:rPr>
              <w:t xml:space="preserve"> МП</w:t>
            </w:r>
          </w:p>
          <w:p w:rsidR="008408F1" w:rsidRPr="00730426" w:rsidRDefault="008408F1" w:rsidP="001C7E0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0351B1" w:rsidRDefault="000351B1"/>
    <w:p w:rsidR="000351B1" w:rsidRDefault="000351B1"/>
    <w:p w:rsidR="000351B1" w:rsidRDefault="000351B1"/>
    <w:p w:rsidR="000351B1" w:rsidRPr="001C7E09" w:rsidRDefault="000351B1">
      <w:pPr>
        <w:rPr>
          <w:lang w:val="en-US"/>
        </w:rPr>
      </w:pPr>
    </w:p>
    <w:p w:rsidR="000351B1" w:rsidRDefault="000351B1"/>
    <w:p w:rsidR="000351B1" w:rsidRDefault="000351B1"/>
    <w:sectPr w:rsidR="000351B1" w:rsidSect="000351B1">
      <w:type w:val="continuous"/>
      <w:pgSz w:w="11905" w:h="16837"/>
      <w:pgMar w:top="992" w:right="851" w:bottom="1085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588" w:rsidRDefault="008C2588" w:rsidP="00730426">
      <w:pPr>
        <w:spacing w:after="0" w:line="240" w:lineRule="auto"/>
      </w:pPr>
      <w:r>
        <w:separator/>
      </w:r>
    </w:p>
  </w:endnote>
  <w:endnote w:type="continuationSeparator" w:id="0">
    <w:p w:rsidR="008C2588" w:rsidRDefault="008C2588" w:rsidP="00730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09" w:rsidRPr="00730426" w:rsidRDefault="001C7E09">
    <w:pPr>
      <w:pStyle w:val="a9"/>
      <w:rPr>
        <w:sz w:val="20"/>
        <w:szCs w:val="20"/>
      </w:rPr>
    </w:pPr>
    <w:r w:rsidRPr="00730426">
      <w:rPr>
        <w:sz w:val="20"/>
        <w:szCs w:val="20"/>
      </w:rPr>
      <w:t>Заказчик</w:t>
    </w:r>
    <w:r w:rsidRPr="00730426">
      <w:rPr>
        <w:sz w:val="20"/>
        <w:szCs w:val="20"/>
      </w:rPr>
      <w:t xml:space="preserve">______________ </w:t>
    </w:r>
    <w:proofErr w:type="spellStart"/>
    <w:r w:rsidRPr="00730426">
      <w:rPr>
        <w:sz w:val="20"/>
        <w:szCs w:val="20"/>
      </w:rPr>
      <w:t>Д</w:t>
    </w:r>
    <w:r w:rsidRPr="00730426">
      <w:rPr>
        <w:sz w:val="20"/>
        <w:szCs w:val="20"/>
      </w:rPr>
      <w:t>.</w:t>
    </w:r>
    <w:r w:rsidRPr="00730426">
      <w:rPr>
        <w:sz w:val="20"/>
        <w:szCs w:val="20"/>
      </w:rPr>
      <w:t>В</w:t>
    </w:r>
    <w:r w:rsidRPr="00730426">
      <w:rPr>
        <w:sz w:val="20"/>
        <w:szCs w:val="20"/>
      </w:rPr>
      <w:t>.</w:t>
    </w:r>
    <w:r w:rsidRPr="00730426">
      <w:rPr>
        <w:sz w:val="20"/>
        <w:szCs w:val="20"/>
      </w:rPr>
      <w:t>Демяшкевич</w:t>
    </w:r>
    <w:proofErr w:type="spellEnd"/>
    <w:r w:rsidRPr="00730426">
      <w:rPr>
        <w:sz w:val="20"/>
        <w:szCs w:val="20"/>
      </w:rPr>
      <w:t xml:space="preserve"> </w:t>
    </w:r>
    <w:r>
      <w:rPr>
        <w:sz w:val="20"/>
        <w:szCs w:val="20"/>
      </w:rPr>
      <w:t xml:space="preserve">      </w:t>
    </w:r>
    <w:r w:rsidRPr="00730426">
      <w:rPr>
        <w:sz w:val="20"/>
        <w:szCs w:val="20"/>
      </w:rPr>
      <w:t xml:space="preserve"> </w:t>
    </w:r>
    <w:r w:rsidRPr="00730426">
      <w:rPr>
        <w:sz w:val="20"/>
        <w:szCs w:val="20"/>
      </w:rPr>
      <w:t>Генподрядчик</w:t>
    </w:r>
    <w:r w:rsidRPr="00730426">
      <w:rPr>
        <w:sz w:val="20"/>
        <w:szCs w:val="20"/>
      </w:rPr>
      <w:t xml:space="preserve">_____________ </w:t>
    </w:r>
  </w:p>
  <w:p w:rsidR="001C7E09" w:rsidRDefault="001C7E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588" w:rsidRDefault="008C2588" w:rsidP="00730426">
      <w:pPr>
        <w:spacing w:after="0" w:line="240" w:lineRule="auto"/>
      </w:pPr>
      <w:r>
        <w:separator/>
      </w:r>
    </w:p>
  </w:footnote>
  <w:footnote w:type="continuationSeparator" w:id="0">
    <w:p w:rsidR="008C2588" w:rsidRDefault="008C2588" w:rsidP="00730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AC0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A1818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618AF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A502F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17E29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04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E4E5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AC1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B8E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040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00000003"/>
    <w:multiLevelType w:val="multilevel"/>
    <w:tmpl w:val="00000002"/>
    <w:lvl w:ilvl="0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>
    <w:nsid w:val="00000005"/>
    <w:multiLevelType w:val="multilevel"/>
    <w:tmpl w:val="00000004"/>
    <w:lvl w:ilvl="0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">
    <w:nsid w:val="00000007"/>
    <w:multiLevelType w:val="multilevel"/>
    <w:tmpl w:val="00000006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4">
    <w:nsid w:val="00000009"/>
    <w:multiLevelType w:val="multilevel"/>
    <w:tmpl w:val="00000008"/>
    <w:lvl w:ilvl="0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5">
    <w:nsid w:val="0000000B"/>
    <w:multiLevelType w:val="multilevel"/>
    <w:tmpl w:val="0000000A"/>
    <w:lvl w:ilvl="0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">
    <w:nsid w:val="0000000D"/>
    <w:multiLevelType w:val="multilevel"/>
    <w:tmpl w:val="0000000C"/>
    <w:lvl w:ilvl="0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7">
    <w:nsid w:val="0000000F"/>
    <w:multiLevelType w:val="multilevel"/>
    <w:tmpl w:val="0000000E"/>
    <w:lvl w:ilvl="0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8">
    <w:nsid w:val="00000011"/>
    <w:multiLevelType w:val="multilevel"/>
    <w:tmpl w:val="32265A5C"/>
    <w:lvl w:ilvl="0">
      <w:start w:val="3"/>
      <w:numFmt w:val="decimal"/>
      <w:lvlText w:val="4.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9">
    <w:nsid w:val="00000013"/>
    <w:multiLevelType w:val="multilevel"/>
    <w:tmpl w:val="00000012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0">
    <w:nsid w:val="00000015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1">
    <w:nsid w:val="00000017"/>
    <w:multiLevelType w:val="multilevel"/>
    <w:tmpl w:val="00000016"/>
    <w:lvl w:ilvl="0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2">
    <w:nsid w:val="00000019"/>
    <w:multiLevelType w:val="multilevel"/>
    <w:tmpl w:val="00000018"/>
    <w:lvl w:ilvl="0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3">
    <w:nsid w:val="0000001B"/>
    <w:multiLevelType w:val="multilevel"/>
    <w:tmpl w:val="0000001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4">
    <w:nsid w:val="0000001D"/>
    <w:multiLevelType w:val="multilevel"/>
    <w:tmpl w:val="0000001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5">
    <w:nsid w:val="0000001F"/>
    <w:multiLevelType w:val="multilevel"/>
    <w:tmpl w:val="0000001E"/>
    <w:lvl w:ilvl="0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8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6">
    <w:nsid w:val="00000021"/>
    <w:multiLevelType w:val="multilevel"/>
    <w:tmpl w:val="00000020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7">
    <w:nsid w:val="00000023"/>
    <w:multiLevelType w:val="multilevel"/>
    <w:tmpl w:val="00000022"/>
    <w:lvl w:ilvl="0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9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8">
    <w:nsid w:val="00000025"/>
    <w:multiLevelType w:val="multilevel"/>
    <w:tmpl w:val="00000024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9">
    <w:nsid w:val="111F75AF"/>
    <w:multiLevelType w:val="singleLevel"/>
    <w:tmpl w:val="225C8980"/>
    <w:lvl w:ilvl="0">
      <w:start w:val="10"/>
      <w:numFmt w:val="decimal"/>
      <w:lvlText w:val="3.3.%1."/>
      <w:legacy w:legacy="1" w:legacySpace="0" w:legacyIndent="609"/>
      <w:lvlJc w:val="left"/>
      <w:rPr>
        <w:rFonts w:ascii="Times New Roman" w:hAnsi="Times New Roman" w:cs="Times New Roman" w:hint="default"/>
      </w:rPr>
    </w:lvl>
  </w:abstractNum>
  <w:abstractNum w:abstractNumId="30">
    <w:nsid w:val="202C6C88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1">
    <w:nsid w:val="20B5692D"/>
    <w:multiLevelType w:val="multilevel"/>
    <w:tmpl w:val="0000001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2">
    <w:nsid w:val="39AB1658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3">
    <w:nsid w:val="40513105"/>
    <w:multiLevelType w:val="singleLevel"/>
    <w:tmpl w:val="B94AE862"/>
    <w:lvl w:ilvl="0">
      <w:start w:val="4"/>
      <w:numFmt w:val="decimal"/>
      <w:lvlText w:val="3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>
    <w:nsid w:val="59F439C8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5">
    <w:nsid w:val="788C5F65"/>
    <w:multiLevelType w:val="hybridMultilevel"/>
    <w:tmpl w:val="308236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384D3A"/>
    <w:multiLevelType w:val="hybridMultilevel"/>
    <w:tmpl w:val="E98417BA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37">
    <w:nsid w:val="7E0562D0"/>
    <w:multiLevelType w:val="multilevel"/>
    <w:tmpl w:val="00000014"/>
    <w:lvl w:ilvl="0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7"/>
  </w:num>
  <w:num w:numId="19">
    <w:abstractNumId w:val="28"/>
  </w:num>
  <w:num w:numId="20">
    <w:abstractNumId w:val="30"/>
  </w:num>
  <w:num w:numId="21">
    <w:abstractNumId w:val="37"/>
  </w:num>
  <w:num w:numId="22">
    <w:abstractNumId w:val="32"/>
  </w:num>
  <w:num w:numId="23">
    <w:abstractNumId w:val="3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9"/>
  </w:num>
  <w:num w:numId="35">
    <w:abstractNumId w:val="29"/>
    <w:lvlOverride w:ilvl="0">
      <w:lvl w:ilvl="0">
        <w:start w:val="12"/>
        <w:numFmt w:val="decimal"/>
        <w:lvlText w:val="3.3.%1."/>
        <w:legacy w:legacy="1" w:legacySpace="0" w:legacyIndent="586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3"/>
    <w:lvlOverride w:ilvl="0">
      <w:lvl w:ilvl="0">
        <w:start w:val="6"/>
        <w:numFmt w:val="decimal"/>
        <w:lvlText w:val="3.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1"/>
  </w:num>
  <w:num w:numId="38">
    <w:abstractNumId w:val="36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26"/>
    <w:rsid w:val="000351B1"/>
    <w:rsid w:val="00133A2E"/>
    <w:rsid w:val="001C7E09"/>
    <w:rsid w:val="001D3477"/>
    <w:rsid w:val="00244082"/>
    <w:rsid w:val="0056044A"/>
    <w:rsid w:val="00730426"/>
    <w:rsid w:val="007906F5"/>
    <w:rsid w:val="008408F1"/>
    <w:rsid w:val="008426B8"/>
    <w:rsid w:val="008C2588"/>
    <w:rsid w:val="009C5FD3"/>
    <w:rsid w:val="00DE4C1E"/>
    <w:rsid w:val="00EB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730426"/>
    <w:pPr>
      <w:keepNext/>
      <w:autoSpaceDE w:val="0"/>
      <w:autoSpaceDN w:val="0"/>
      <w:spacing w:before="240" w:after="60" w:line="240" w:lineRule="auto"/>
      <w:outlineLvl w:val="2"/>
    </w:pPr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30426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30426"/>
    <w:rPr>
      <w:rFonts w:ascii="Arial" w:eastAsia="Arial Unicode MS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30426"/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30426"/>
  </w:style>
  <w:style w:type="character" w:styleId="a3">
    <w:name w:val="Hyperlink"/>
    <w:basedOn w:val="a0"/>
    <w:uiPriority w:val="99"/>
    <w:rsid w:val="00730426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73042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1pt">
    <w:name w:val="Основной текст (2) + 11 pt"/>
    <w:aliases w:val="Не полужирный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6">
    <w:name w:val="Основной текст (2) + 11 pt6"/>
    <w:aliases w:val="Не полужирный6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73042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5">
    <w:name w:val="Основной текст (2) + 11 pt5"/>
    <w:aliases w:val="Не полужирный5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31">
    <w:name w:val="Заголовок №3_"/>
    <w:basedOn w:val="a0"/>
    <w:link w:val="32"/>
    <w:uiPriority w:val="99"/>
    <w:locked/>
    <w:rsid w:val="0073042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1pt4">
    <w:name w:val="Основной текст (2) + 11 pt4"/>
    <w:aliases w:val="Не полужирный4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3">
    <w:name w:val="Основной текст (2) + 11 pt3"/>
    <w:aliases w:val="Не полужирный3"/>
    <w:basedOn w:val="2"/>
    <w:uiPriority w:val="99"/>
    <w:rsid w:val="00730426"/>
    <w:rPr>
      <w:rFonts w:ascii="Times New Roman" w:hAnsi="Times New Roman" w:cs="Times New Roman"/>
      <w:b/>
      <w:bCs/>
      <w:noProof/>
      <w:sz w:val="22"/>
      <w:szCs w:val="22"/>
      <w:shd w:val="clear" w:color="auto" w:fill="FFFFFF"/>
    </w:rPr>
  </w:style>
  <w:style w:type="character" w:customStyle="1" w:styleId="211pt2">
    <w:name w:val="Основной текст (2) + 11 pt2"/>
    <w:aliases w:val="Не полужирный2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22">
    <w:name w:val="Заголовок №2 (2)"/>
    <w:basedOn w:val="a"/>
    <w:link w:val="220"/>
    <w:uiPriority w:val="99"/>
    <w:rsid w:val="00730426"/>
    <w:pPr>
      <w:shd w:val="clear" w:color="auto" w:fill="FFFFFF"/>
      <w:spacing w:after="240" w:line="259" w:lineRule="exact"/>
      <w:ind w:hanging="780"/>
      <w:outlineLvl w:val="1"/>
    </w:pPr>
    <w:rPr>
      <w:rFonts w:ascii="Times New Roman" w:eastAsia="Arial Unicode MS" w:hAnsi="Times New Roman" w:cs="Times New Roman"/>
      <w:b/>
      <w:bCs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730426"/>
    <w:rPr>
      <w:rFonts w:ascii="Times New Roman" w:hAnsi="Times New Roman"/>
      <w:b/>
      <w:spacing w:val="0"/>
      <w:sz w:val="22"/>
    </w:rPr>
  </w:style>
  <w:style w:type="character" w:customStyle="1" w:styleId="211pt1">
    <w:name w:val="Основной текст (2) + 11 pt1"/>
    <w:aliases w:val="Не полужирный1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0">
    <w:name w:val="Заголовок №2 (2)_"/>
    <w:basedOn w:val="a0"/>
    <w:link w:val="22"/>
    <w:uiPriority w:val="99"/>
    <w:locked/>
    <w:rsid w:val="00730426"/>
    <w:rPr>
      <w:rFonts w:ascii="Times New Roman" w:eastAsia="Arial Unicode MS" w:hAnsi="Times New Roman" w:cs="Times New Roman"/>
      <w:b/>
      <w:bCs/>
      <w:shd w:val="clear" w:color="auto" w:fill="FFFFFF"/>
      <w:lang w:eastAsia="ru-RU"/>
    </w:rPr>
  </w:style>
  <w:style w:type="character" w:customStyle="1" w:styleId="33">
    <w:name w:val="Основной текст (3)_"/>
    <w:basedOn w:val="a0"/>
    <w:link w:val="34"/>
    <w:uiPriority w:val="99"/>
    <w:locked/>
    <w:rsid w:val="00730426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30426"/>
    <w:pPr>
      <w:shd w:val="clear" w:color="auto" w:fill="FFFFFF"/>
      <w:spacing w:before="120" w:after="0" w:line="259" w:lineRule="exact"/>
      <w:ind w:firstLine="680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1">
    <w:name w:val="Заголовок №1"/>
    <w:basedOn w:val="a"/>
    <w:link w:val="10"/>
    <w:uiPriority w:val="99"/>
    <w:rsid w:val="00730426"/>
    <w:pPr>
      <w:shd w:val="clear" w:color="auto" w:fill="FFFFFF"/>
      <w:spacing w:after="360" w:line="24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uiPriority w:val="99"/>
    <w:rsid w:val="00730426"/>
    <w:pPr>
      <w:shd w:val="clear" w:color="auto" w:fill="FFFFFF"/>
      <w:spacing w:after="240" w:line="274" w:lineRule="exact"/>
      <w:outlineLvl w:val="2"/>
    </w:pPr>
    <w:rPr>
      <w:rFonts w:ascii="Times New Roman" w:hAnsi="Times New Roman" w:cs="Times New Roman"/>
      <w:b/>
      <w:bCs/>
    </w:rPr>
  </w:style>
  <w:style w:type="paragraph" w:styleId="a4">
    <w:name w:val="Body Text"/>
    <w:basedOn w:val="a"/>
    <w:link w:val="a5"/>
    <w:uiPriority w:val="99"/>
    <w:rsid w:val="00730426"/>
    <w:pPr>
      <w:shd w:val="clear" w:color="auto" w:fill="FFFFFF"/>
      <w:spacing w:before="360" w:after="360" w:line="240" w:lineRule="atLeast"/>
      <w:jc w:val="both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30426"/>
    <w:rPr>
      <w:rFonts w:ascii="Times New Roman" w:eastAsia="Arial Unicode MS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34">
    <w:name w:val="Основной текст (3)"/>
    <w:basedOn w:val="a"/>
    <w:link w:val="33"/>
    <w:uiPriority w:val="99"/>
    <w:rsid w:val="00730426"/>
    <w:pPr>
      <w:shd w:val="clear" w:color="auto" w:fill="FFFFFF"/>
      <w:spacing w:before="120" w:after="0" w:line="240" w:lineRule="atLeast"/>
    </w:pPr>
    <w:rPr>
      <w:rFonts w:ascii="Times New Roman" w:hAnsi="Times New Roman" w:cs="Times New Roman"/>
    </w:rPr>
  </w:style>
  <w:style w:type="paragraph" w:styleId="a6">
    <w:name w:val="No Spacing"/>
    <w:uiPriority w:val="99"/>
    <w:qFormat/>
    <w:rsid w:val="007304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73042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30426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73042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30426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rsid w:val="00730426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3042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30426"/>
    <w:pPr>
      <w:widowControl w:val="0"/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ad">
    <w:name w:val="Основной текст_"/>
    <w:link w:val="12"/>
    <w:uiPriority w:val="99"/>
    <w:locked/>
    <w:rsid w:val="00730426"/>
    <w:rPr>
      <w:sz w:val="24"/>
      <w:shd w:val="clear" w:color="auto" w:fill="FFFFFF"/>
    </w:rPr>
  </w:style>
  <w:style w:type="paragraph" w:customStyle="1" w:styleId="12">
    <w:name w:val="Основной текст1"/>
    <w:basedOn w:val="a"/>
    <w:link w:val="ad"/>
    <w:uiPriority w:val="99"/>
    <w:rsid w:val="00730426"/>
    <w:pPr>
      <w:shd w:val="clear" w:color="auto" w:fill="FFFFFF"/>
      <w:spacing w:after="0" w:line="274" w:lineRule="exact"/>
      <w:ind w:hanging="680"/>
      <w:jc w:val="both"/>
    </w:pPr>
    <w:rPr>
      <w:sz w:val="24"/>
      <w:shd w:val="clear" w:color="auto" w:fill="FFFFFF"/>
    </w:rPr>
  </w:style>
  <w:style w:type="paragraph" w:styleId="ae">
    <w:name w:val="Body Text Indent"/>
    <w:basedOn w:val="a"/>
    <w:link w:val="af"/>
    <w:uiPriority w:val="99"/>
    <w:rsid w:val="00730426"/>
    <w:pPr>
      <w:spacing w:after="120" w:line="240" w:lineRule="auto"/>
      <w:ind w:left="283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730426"/>
    <w:rPr>
      <w:rFonts w:ascii="Times New Roman" w:eastAsia="Arial Unicode MS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99"/>
    <w:rsid w:val="00730426"/>
    <w:pPr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730426"/>
    <w:pPr>
      <w:keepNext/>
      <w:autoSpaceDE w:val="0"/>
      <w:autoSpaceDN w:val="0"/>
      <w:spacing w:before="240" w:after="60" w:line="240" w:lineRule="auto"/>
      <w:outlineLvl w:val="2"/>
    </w:pPr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30426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30426"/>
    <w:rPr>
      <w:rFonts w:ascii="Arial" w:eastAsia="Arial Unicode MS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30426"/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30426"/>
  </w:style>
  <w:style w:type="character" w:styleId="a3">
    <w:name w:val="Hyperlink"/>
    <w:basedOn w:val="a0"/>
    <w:uiPriority w:val="99"/>
    <w:rsid w:val="00730426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73042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1pt">
    <w:name w:val="Основной текст (2) + 11 pt"/>
    <w:aliases w:val="Не полужирный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6">
    <w:name w:val="Основной текст (2) + 11 pt6"/>
    <w:aliases w:val="Не полужирный6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73042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5">
    <w:name w:val="Основной текст (2) + 11 pt5"/>
    <w:aliases w:val="Не полужирный5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31">
    <w:name w:val="Заголовок №3_"/>
    <w:basedOn w:val="a0"/>
    <w:link w:val="32"/>
    <w:uiPriority w:val="99"/>
    <w:locked/>
    <w:rsid w:val="0073042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1pt4">
    <w:name w:val="Основной текст (2) + 11 pt4"/>
    <w:aliases w:val="Не полужирный4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3">
    <w:name w:val="Основной текст (2) + 11 pt3"/>
    <w:aliases w:val="Не полужирный3"/>
    <w:basedOn w:val="2"/>
    <w:uiPriority w:val="99"/>
    <w:rsid w:val="00730426"/>
    <w:rPr>
      <w:rFonts w:ascii="Times New Roman" w:hAnsi="Times New Roman" w:cs="Times New Roman"/>
      <w:b/>
      <w:bCs/>
      <w:noProof/>
      <w:sz w:val="22"/>
      <w:szCs w:val="22"/>
      <w:shd w:val="clear" w:color="auto" w:fill="FFFFFF"/>
    </w:rPr>
  </w:style>
  <w:style w:type="character" w:customStyle="1" w:styleId="211pt2">
    <w:name w:val="Основной текст (2) + 11 pt2"/>
    <w:aliases w:val="Не полужирный2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22">
    <w:name w:val="Заголовок №2 (2)"/>
    <w:basedOn w:val="a"/>
    <w:link w:val="220"/>
    <w:uiPriority w:val="99"/>
    <w:rsid w:val="00730426"/>
    <w:pPr>
      <w:shd w:val="clear" w:color="auto" w:fill="FFFFFF"/>
      <w:spacing w:after="240" w:line="259" w:lineRule="exact"/>
      <w:ind w:hanging="780"/>
      <w:outlineLvl w:val="1"/>
    </w:pPr>
    <w:rPr>
      <w:rFonts w:ascii="Times New Roman" w:eastAsia="Arial Unicode MS" w:hAnsi="Times New Roman" w:cs="Times New Roman"/>
      <w:b/>
      <w:bCs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730426"/>
    <w:rPr>
      <w:rFonts w:ascii="Times New Roman" w:hAnsi="Times New Roman"/>
      <w:b/>
      <w:spacing w:val="0"/>
      <w:sz w:val="22"/>
    </w:rPr>
  </w:style>
  <w:style w:type="character" w:customStyle="1" w:styleId="211pt1">
    <w:name w:val="Основной текст (2) + 11 pt1"/>
    <w:aliases w:val="Не полужирный1"/>
    <w:basedOn w:val="2"/>
    <w:uiPriority w:val="99"/>
    <w:rsid w:val="00730426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0">
    <w:name w:val="Заголовок №2 (2)_"/>
    <w:basedOn w:val="a0"/>
    <w:link w:val="22"/>
    <w:uiPriority w:val="99"/>
    <w:locked/>
    <w:rsid w:val="00730426"/>
    <w:rPr>
      <w:rFonts w:ascii="Times New Roman" w:eastAsia="Arial Unicode MS" w:hAnsi="Times New Roman" w:cs="Times New Roman"/>
      <w:b/>
      <w:bCs/>
      <w:shd w:val="clear" w:color="auto" w:fill="FFFFFF"/>
      <w:lang w:eastAsia="ru-RU"/>
    </w:rPr>
  </w:style>
  <w:style w:type="character" w:customStyle="1" w:styleId="33">
    <w:name w:val="Основной текст (3)_"/>
    <w:basedOn w:val="a0"/>
    <w:link w:val="34"/>
    <w:uiPriority w:val="99"/>
    <w:locked/>
    <w:rsid w:val="00730426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30426"/>
    <w:pPr>
      <w:shd w:val="clear" w:color="auto" w:fill="FFFFFF"/>
      <w:spacing w:before="120" w:after="0" w:line="259" w:lineRule="exact"/>
      <w:ind w:firstLine="680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1">
    <w:name w:val="Заголовок №1"/>
    <w:basedOn w:val="a"/>
    <w:link w:val="10"/>
    <w:uiPriority w:val="99"/>
    <w:rsid w:val="00730426"/>
    <w:pPr>
      <w:shd w:val="clear" w:color="auto" w:fill="FFFFFF"/>
      <w:spacing w:after="360" w:line="24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uiPriority w:val="99"/>
    <w:rsid w:val="00730426"/>
    <w:pPr>
      <w:shd w:val="clear" w:color="auto" w:fill="FFFFFF"/>
      <w:spacing w:after="240" w:line="274" w:lineRule="exact"/>
      <w:outlineLvl w:val="2"/>
    </w:pPr>
    <w:rPr>
      <w:rFonts w:ascii="Times New Roman" w:hAnsi="Times New Roman" w:cs="Times New Roman"/>
      <w:b/>
      <w:bCs/>
    </w:rPr>
  </w:style>
  <w:style w:type="paragraph" w:styleId="a4">
    <w:name w:val="Body Text"/>
    <w:basedOn w:val="a"/>
    <w:link w:val="a5"/>
    <w:uiPriority w:val="99"/>
    <w:rsid w:val="00730426"/>
    <w:pPr>
      <w:shd w:val="clear" w:color="auto" w:fill="FFFFFF"/>
      <w:spacing w:before="360" w:after="360" w:line="240" w:lineRule="atLeast"/>
      <w:jc w:val="both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30426"/>
    <w:rPr>
      <w:rFonts w:ascii="Times New Roman" w:eastAsia="Arial Unicode MS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34">
    <w:name w:val="Основной текст (3)"/>
    <w:basedOn w:val="a"/>
    <w:link w:val="33"/>
    <w:uiPriority w:val="99"/>
    <w:rsid w:val="00730426"/>
    <w:pPr>
      <w:shd w:val="clear" w:color="auto" w:fill="FFFFFF"/>
      <w:spacing w:before="120" w:after="0" w:line="240" w:lineRule="atLeast"/>
    </w:pPr>
    <w:rPr>
      <w:rFonts w:ascii="Times New Roman" w:hAnsi="Times New Roman" w:cs="Times New Roman"/>
    </w:rPr>
  </w:style>
  <w:style w:type="paragraph" w:styleId="a6">
    <w:name w:val="No Spacing"/>
    <w:uiPriority w:val="99"/>
    <w:qFormat/>
    <w:rsid w:val="007304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73042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30426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730426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30426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rsid w:val="00730426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3042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30426"/>
    <w:pPr>
      <w:widowControl w:val="0"/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ad">
    <w:name w:val="Основной текст_"/>
    <w:link w:val="12"/>
    <w:uiPriority w:val="99"/>
    <w:locked/>
    <w:rsid w:val="00730426"/>
    <w:rPr>
      <w:sz w:val="24"/>
      <w:shd w:val="clear" w:color="auto" w:fill="FFFFFF"/>
    </w:rPr>
  </w:style>
  <w:style w:type="paragraph" w:customStyle="1" w:styleId="12">
    <w:name w:val="Основной текст1"/>
    <w:basedOn w:val="a"/>
    <w:link w:val="ad"/>
    <w:uiPriority w:val="99"/>
    <w:rsid w:val="00730426"/>
    <w:pPr>
      <w:shd w:val="clear" w:color="auto" w:fill="FFFFFF"/>
      <w:spacing w:after="0" w:line="274" w:lineRule="exact"/>
      <w:ind w:hanging="680"/>
      <w:jc w:val="both"/>
    </w:pPr>
    <w:rPr>
      <w:sz w:val="24"/>
      <w:shd w:val="clear" w:color="auto" w:fill="FFFFFF"/>
    </w:rPr>
  </w:style>
  <w:style w:type="paragraph" w:styleId="ae">
    <w:name w:val="Body Text Indent"/>
    <w:basedOn w:val="a"/>
    <w:link w:val="af"/>
    <w:uiPriority w:val="99"/>
    <w:rsid w:val="00730426"/>
    <w:pPr>
      <w:spacing w:after="120" w:line="240" w:lineRule="auto"/>
      <w:ind w:left="283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730426"/>
    <w:rPr>
      <w:rFonts w:ascii="Times New Roman" w:eastAsia="Arial Unicode MS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99"/>
    <w:rsid w:val="00730426"/>
    <w:pPr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Хомич Екатерина Александровна</dc:creator>
  <cp:lastModifiedBy>Хомич Екатерина Александровна</cp:lastModifiedBy>
  <cp:revision>6</cp:revision>
  <dcterms:created xsi:type="dcterms:W3CDTF">2023-03-13T12:27:00Z</dcterms:created>
  <dcterms:modified xsi:type="dcterms:W3CDTF">2023-03-28T12:02:00Z</dcterms:modified>
</cp:coreProperties>
</file>